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4096A7D"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0B0AA2">
        <w:rPr>
          <w:b/>
          <w:noProof/>
          <w:sz w:val="24"/>
        </w:rPr>
        <w:t>273</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03169" w:rsidR="001E41F3" w:rsidRPr="00410371" w:rsidRDefault="005B278F" w:rsidP="005B278F">
            <w:pPr>
              <w:pStyle w:val="CRCoverPage"/>
              <w:spacing w:after="0"/>
              <w:jc w:val="right"/>
              <w:rPr>
                <w:b/>
                <w:noProof/>
                <w:sz w:val="28"/>
              </w:rPr>
            </w:pPr>
            <w:r>
              <w:rPr>
                <w:b/>
                <w:noProof/>
                <w:sz w:val="28"/>
              </w:rPr>
              <w:t>29.12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25861" w:rsidR="001E41F3" w:rsidRPr="00410371" w:rsidRDefault="000B0AA2" w:rsidP="000B0AA2">
            <w:pPr>
              <w:pStyle w:val="CRCoverPage"/>
              <w:spacing w:after="0"/>
              <w:jc w:val="center"/>
              <w:rPr>
                <w:noProof/>
              </w:rPr>
            </w:pPr>
            <w:bookmarkStart w:id="0" w:name="_GoBack"/>
            <w:r w:rsidRPr="000B0AA2">
              <w:rPr>
                <w:b/>
                <w:noProof/>
                <w:sz w:val="28"/>
              </w:rPr>
              <w:t>0881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4652D" w:rsidR="001E41F3" w:rsidRDefault="00004993" w:rsidP="00224F7A">
            <w:pPr>
              <w:pStyle w:val="CRCoverPage"/>
              <w:spacing w:after="0"/>
              <w:ind w:left="100"/>
              <w:rPr>
                <w:noProof/>
                <w:lang w:eastAsia="zh-CN"/>
              </w:rPr>
            </w:pPr>
            <w:r>
              <w:rPr>
                <w:noProof/>
                <w:lang w:eastAsia="zh-CN"/>
              </w:rPr>
              <w:t>Corrections on the cardinality and 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D849C" w:rsidR="001E41F3" w:rsidRDefault="00420CCF" w:rsidP="00B61025">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0DBE7" w:rsidR="001E41F3" w:rsidRDefault="00420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87AAE" w14:textId="77777777" w:rsidR="004A33DD" w:rsidRDefault="00185ACE" w:rsidP="0085454E">
            <w:pPr>
              <w:pStyle w:val="CRCoverPage"/>
              <w:numPr>
                <w:ilvl w:val="0"/>
                <w:numId w:val="29"/>
              </w:numPr>
              <w:spacing w:after="0"/>
              <w:rPr>
                <w:noProof/>
                <w:lang w:eastAsia="zh-CN"/>
              </w:rPr>
            </w:pPr>
            <w:r>
              <w:rPr>
                <w:noProof/>
                <w:lang w:eastAsia="zh-CN"/>
              </w:rPr>
              <w:t xml:space="preserve">The </w:t>
            </w:r>
            <w:r w:rsidRPr="00185ACE">
              <w:rPr>
                <w:noProof/>
                <w:lang w:eastAsia="zh-CN"/>
              </w:rPr>
              <w:t>Multimedia</w:t>
            </w:r>
            <w:r>
              <w:rPr>
                <w:noProof/>
                <w:lang w:eastAsia="zh-CN"/>
              </w:rPr>
              <w:t xml:space="preserve"> feature name in </w:t>
            </w:r>
            <w:r w:rsidRPr="000A0A5F">
              <w:t>Table 5.14.2.1.1-1</w:t>
            </w:r>
            <w:r>
              <w:t xml:space="preserve"> is incorrect and shall be replaced by </w:t>
            </w:r>
            <w:r w:rsidR="0085454E" w:rsidRPr="00185ACE">
              <w:rPr>
                <w:noProof/>
                <w:lang w:eastAsia="zh-CN"/>
              </w:rPr>
              <w:t>Multi</w:t>
            </w:r>
            <w:r w:rsidR="0085454E">
              <w:rPr>
                <w:noProof/>
                <w:lang w:eastAsia="zh-CN"/>
              </w:rPr>
              <w:t>M</w:t>
            </w:r>
            <w:r w:rsidR="0085454E" w:rsidRPr="00185ACE">
              <w:rPr>
                <w:noProof/>
                <w:lang w:eastAsia="zh-CN"/>
              </w:rPr>
              <w:t>edia</w:t>
            </w:r>
            <w:r w:rsidR="004A33DD">
              <w:rPr>
                <w:noProof/>
                <w:lang w:eastAsia="zh-CN"/>
              </w:rPr>
              <w:t>.</w:t>
            </w:r>
          </w:p>
          <w:p w14:paraId="76946F23" w14:textId="4ED1884D" w:rsidR="0085454E" w:rsidRDefault="0085454E" w:rsidP="0085454E">
            <w:pPr>
              <w:pStyle w:val="CRCoverPage"/>
              <w:numPr>
                <w:ilvl w:val="0"/>
                <w:numId w:val="29"/>
              </w:numPr>
              <w:spacing w:after="0"/>
              <w:rPr>
                <w:noProof/>
                <w:lang w:eastAsia="zh-CN"/>
              </w:rPr>
            </w:pPr>
            <w:r>
              <w:rPr>
                <w:noProof/>
                <w:lang w:eastAsia="zh-CN"/>
              </w:rPr>
              <w:t xml:space="preserve">The cardinality of </w:t>
            </w:r>
            <w:r>
              <w:t>"</w:t>
            </w:r>
            <w:proofErr w:type="spellStart"/>
            <w:r w:rsidRPr="000A0A5F">
              <w:t>qosMonDatRateReps</w:t>
            </w:r>
            <w:proofErr w:type="spellEnd"/>
            <w:r>
              <w:t xml:space="preserve">" attribute included in </w:t>
            </w:r>
            <w:proofErr w:type="spellStart"/>
            <w:r w:rsidRPr="000A0A5F">
              <w:t>UserPlaneEventReport</w:t>
            </w:r>
            <w:proofErr w:type="spellEnd"/>
            <w:r>
              <w:t xml:space="preserve"> data type is incorrect.</w:t>
            </w:r>
          </w:p>
          <w:p w14:paraId="708AA7DE" w14:textId="2151B1F2" w:rsidR="0085454E" w:rsidRDefault="0085454E" w:rsidP="0085454E">
            <w:pPr>
              <w:pStyle w:val="CRCoverPage"/>
              <w:numPr>
                <w:ilvl w:val="0"/>
                <w:numId w:val="29"/>
              </w:numPr>
              <w:spacing w:after="0"/>
              <w:rPr>
                <w:noProof/>
                <w:lang w:eastAsia="zh-CN"/>
              </w:rPr>
            </w:pPr>
            <w:r>
              <w:rPr>
                <w:noProof/>
                <w:lang w:eastAsia="zh-CN"/>
              </w:rPr>
              <w:t xml:space="preserve">The cardinality of </w:t>
            </w:r>
            <w:r>
              <w:t>"</w:t>
            </w:r>
            <w:proofErr w:type="spellStart"/>
            <w:r>
              <w:rPr>
                <w:lang w:eastAsia="zh-CN"/>
              </w:rPr>
              <w:t>ueIpAddr</w:t>
            </w:r>
            <w:proofErr w:type="spellEnd"/>
            <w:r>
              <w:t>"</w:t>
            </w:r>
            <w:r>
              <w:rPr>
                <w:lang w:eastAsia="zh-CN"/>
              </w:rPr>
              <w:t xml:space="preserve"> attribute </w:t>
            </w:r>
            <w:r>
              <w:t xml:space="preserve">included in </w:t>
            </w:r>
            <w:proofErr w:type="spellStart"/>
            <w:r>
              <w:t>UeAddInfo</w:t>
            </w:r>
            <w:proofErr w:type="spellEnd"/>
            <w:r>
              <w:t xml:space="preserve"> data type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88115" w:rsidR="00C16E53" w:rsidRDefault="00E364D5" w:rsidP="00E364D5">
            <w:pPr>
              <w:pStyle w:val="CRCoverPage"/>
              <w:spacing w:after="0"/>
              <w:ind w:left="100"/>
              <w:rPr>
                <w:noProof/>
              </w:rPr>
            </w:pPr>
            <w:r>
              <w:rPr>
                <w:noProof/>
                <w:lang w:eastAsia="zh-CN"/>
              </w:rPr>
              <w:t>Correct the feature name and cardinality listed above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11F5" w:rsidR="001E41F3" w:rsidRDefault="00847410" w:rsidP="000B2F8B">
            <w:pPr>
              <w:pStyle w:val="CRCoverPage"/>
              <w:spacing w:after="0"/>
              <w:ind w:left="100"/>
              <w:rPr>
                <w:noProof/>
                <w:lang w:eastAsia="zh-CN"/>
              </w:rPr>
            </w:pPr>
            <w:r>
              <w:rPr>
                <w:lang w:val="en-US" w:eastAsia="zh-CN"/>
              </w:rPr>
              <w:t>Errors in the specification may lead to confusion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4AEC3" w:rsidR="001E41F3" w:rsidRDefault="00C873F7" w:rsidP="00C75547">
            <w:pPr>
              <w:pStyle w:val="CRCoverPage"/>
              <w:spacing w:after="0"/>
              <w:ind w:left="100"/>
              <w:rPr>
                <w:noProof/>
                <w:lang w:eastAsia="zh-CN"/>
              </w:rPr>
            </w:pPr>
            <w:r>
              <w:rPr>
                <w:noProof/>
                <w:lang w:eastAsia="zh-CN"/>
              </w:rPr>
              <w:t>5.14.2.1.1, 5.14.2.1.5, 5.14.2.1.16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D363B22" w14:textId="77777777" w:rsidR="003D269A" w:rsidRPr="000A0A5F" w:rsidRDefault="003D269A" w:rsidP="003D269A">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70115008"/>
      <w:bookmarkStart w:id="15" w:name="_Toc98233570"/>
      <w:bookmarkStart w:id="16" w:name="_Toc114133740"/>
      <w:bookmarkStart w:id="17" w:name="_Toc120702240"/>
      <w:bookmarkStart w:id="18" w:name="_Toc101244346"/>
      <w:bookmarkStart w:id="19" w:name="_Toc94064185"/>
      <w:bookmarkStart w:id="20" w:name="_Toc113031601"/>
      <w:bookmarkStart w:id="21" w:name="_Toc112951061"/>
      <w:bookmarkStart w:id="22" w:name="_Toc85557015"/>
      <w:bookmarkStart w:id="23" w:name="_Toc90655802"/>
      <w:bookmarkStart w:id="24" w:name="_Toc70550582"/>
      <w:bookmarkStart w:id="25" w:name="_Toc138754121"/>
      <w:bookmarkStart w:id="26" w:name="_Toc104538939"/>
      <w:bookmarkStart w:id="27" w:name="_Toc85552916"/>
      <w:bookmarkStart w:id="28" w:name="_Toc83233019"/>
      <w:bookmarkStart w:id="29" w:name="_Toc136562287"/>
      <w:bookmarkStart w:id="30" w:name="_Toc145705608"/>
      <w:bookmarkStart w:id="31" w:name="_Toc88667517"/>
      <w:bookmarkStart w:id="32" w:name="_Toc148522512"/>
      <w:bookmarkStart w:id="33" w:name="_Toc164920636"/>
      <w:bookmarkStart w:id="34" w:name="_Toc170120178"/>
      <w:bookmarkStart w:id="35" w:name="_Toc175858423"/>
      <w:bookmarkStart w:id="36" w:name="_Toc175859496"/>
      <w:bookmarkStart w:id="37" w:name="_Toc175858512"/>
      <w:bookmarkStart w:id="38" w:name="_Toc164920725"/>
      <w:bookmarkStart w:id="39" w:name="_Toc170120267"/>
      <w:bookmarkStart w:id="40" w:name="_Hlk56636785"/>
      <w:bookmarkStart w:id="41" w:name="_Toc88667777"/>
      <w:bookmarkStart w:id="42" w:name="_Toc85557267"/>
      <w:bookmarkStart w:id="43" w:name="_Toc101244652"/>
      <w:bookmarkStart w:id="44" w:name="_Toc85553168"/>
      <w:bookmarkStart w:id="45" w:name="_Toc112951381"/>
      <w:bookmarkStart w:id="46" w:name="_Toc104539258"/>
      <w:bookmarkStart w:id="47" w:name="_Toc90656062"/>
      <w:bookmarkStart w:id="48" w:name="_Toc94064469"/>
      <w:bookmarkStart w:id="49" w:name="_Toc70550755"/>
      <w:bookmarkStart w:id="50" w:name="_Toc113031921"/>
      <w:bookmarkStart w:id="51" w:name="_Toc145706052"/>
      <w:bookmarkStart w:id="52" w:name="_Toc148523025"/>
      <w:bookmarkStart w:id="53" w:name="_Toc114134060"/>
      <w:bookmarkStart w:id="54" w:name="_Toc136562720"/>
      <w:bookmarkStart w:id="55" w:name="_Toc98233871"/>
      <w:bookmarkStart w:id="56" w:name="_Toc83233239"/>
      <w:bookmarkStart w:id="57" w:name="_Toc120702561"/>
      <w:bookmarkStart w:id="58" w:name="_Toc138754554"/>
      <w:bookmarkStart w:id="59" w:name="_Toc153364161"/>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24878934" w14:textId="77777777" w:rsidR="003D269A" w:rsidRPr="000A0A5F" w:rsidRDefault="003D269A" w:rsidP="003D269A">
      <w:r w:rsidRPr="000A0A5F">
        <w:t>This clause defines data structures to be used in resource representations, including subscription resources.</w:t>
      </w:r>
    </w:p>
    <w:p w14:paraId="7EA7617C" w14:textId="77777777" w:rsidR="003D269A" w:rsidRPr="000A0A5F" w:rsidRDefault="003D269A" w:rsidP="003D269A">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7653CAD4" w14:textId="77777777" w:rsidR="003D269A" w:rsidRPr="000A0A5F" w:rsidRDefault="003D269A" w:rsidP="003D269A">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3D269A" w:rsidRPr="000A0A5F" w14:paraId="229D0AB9" w14:textId="77777777" w:rsidTr="00FC69AF">
        <w:trPr>
          <w:jc w:val="center"/>
        </w:trPr>
        <w:tc>
          <w:tcPr>
            <w:tcW w:w="3187" w:type="dxa"/>
            <w:shd w:val="clear" w:color="auto" w:fill="C0C0C0"/>
            <w:hideMark/>
          </w:tcPr>
          <w:p w14:paraId="07991FBB" w14:textId="77777777" w:rsidR="003D269A" w:rsidRPr="000A0A5F" w:rsidRDefault="003D269A" w:rsidP="00FC69AF">
            <w:pPr>
              <w:pStyle w:val="TAH"/>
            </w:pPr>
            <w:r w:rsidRPr="000A0A5F">
              <w:lastRenderedPageBreak/>
              <w:t>Data type</w:t>
            </w:r>
          </w:p>
        </w:tc>
        <w:tc>
          <w:tcPr>
            <w:tcW w:w="1948" w:type="dxa"/>
            <w:shd w:val="clear" w:color="auto" w:fill="C0C0C0"/>
          </w:tcPr>
          <w:p w14:paraId="1862EE07" w14:textId="77777777" w:rsidR="003D269A" w:rsidRPr="000A0A5F" w:rsidRDefault="003D269A" w:rsidP="00FC69AF">
            <w:pPr>
              <w:pStyle w:val="TAH"/>
            </w:pPr>
            <w:r w:rsidRPr="000A0A5F">
              <w:t>Reference</w:t>
            </w:r>
          </w:p>
        </w:tc>
        <w:tc>
          <w:tcPr>
            <w:tcW w:w="2635" w:type="dxa"/>
            <w:shd w:val="clear" w:color="auto" w:fill="C0C0C0"/>
            <w:hideMark/>
          </w:tcPr>
          <w:p w14:paraId="265232A6" w14:textId="77777777" w:rsidR="003D269A" w:rsidRPr="000A0A5F" w:rsidRDefault="003D269A" w:rsidP="00FC69AF">
            <w:pPr>
              <w:pStyle w:val="TAH"/>
            </w:pPr>
            <w:r w:rsidRPr="000A0A5F">
              <w:t>Comments</w:t>
            </w:r>
          </w:p>
        </w:tc>
        <w:tc>
          <w:tcPr>
            <w:tcW w:w="2007" w:type="dxa"/>
            <w:shd w:val="clear" w:color="auto" w:fill="C0C0C0"/>
          </w:tcPr>
          <w:p w14:paraId="3A6DD54F" w14:textId="77777777" w:rsidR="003D269A" w:rsidRPr="000A0A5F" w:rsidRDefault="003D269A" w:rsidP="00FC69AF">
            <w:pPr>
              <w:pStyle w:val="TAH"/>
            </w:pPr>
            <w:r w:rsidRPr="000A0A5F">
              <w:t>Applicability</w:t>
            </w:r>
          </w:p>
        </w:tc>
      </w:tr>
      <w:tr w:rsidR="003D269A" w:rsidRPr="000A0A5F" w14:paraId="57A59535" w14:textId="77777777" w:rsidTr="00FC69AF">
        <w:trPr>
          <w:jc w:val="center"/>
        </w:trPr>
        <w:tc>
          <w:tcPr>
            <w:tcW w:w="3187" w:type="dxa"/>
            <w:shd w:val="clear" w:color="auto" w:fill="auto"/>
          </w:tcPr>
          <w:p w14:paraId="7DB11892" w14:textId="77777777" w:rsidR="003D269A" w:rsidRPr="000A0A5F" w:rsidRDefault="003D269A" w:rsidP="00FC69AF">
            <w:pPr>
              <w:pStyle w:val="TAL"/>
            </w:pPr>
            <w:proofErr w:type="spellStart"/>
            <w:r w:rsidRPr="000A0A5F">
              <w:t>AcceptableServiceInfo</w:t>
            </w:r>
            <w:proofErr w:type="spellEnd"/>
          </w:p>
        </w:tc>
        <w:tc>
          <w:tcPr>
            <w:tcW w:w="1948" w:type="dxa"/>
            <w:shd w:val="clear" w:color="auto" w:fill="auto"/>
          </w:tcPr>
          <w:p w14:paraId="0E08902E" w14:textId="77777777" w:rsidR="003D269A" w:rsidRPr="000A0A5F" w:rsidRDefault="003D269A" w:rsidP="00FC69AF">
            <w:pPr>
              <w:pStyle w:val="TAL"/>
            </w:pPr>
            <w:r w:rsidRPr="000A0A5F">
              <w:t>3GPP TS 29.514 [52]</w:t>
            </w:r>
          </w:p>
        </w:tc>
        <w:tc>
          <w:tcPr>
            <w:tcW w:w="2635" w:type="dxa"/>
            <w:shd w:val="clear" w:color="auto" w:fill="auto"/>
          </w:tcPr>
          <w:p w14:paraId="798FE0FE" w14:textId="77777777" w:rsidR="003D269A" w:rsidRPr="000A0A5F" w:rsidRDefault="003D269A" w:rsidP="00FC69AF">
            <w:pPr>
              <w:pStyle w:val="TAL"/>
            </w:pPr>
            <w:r w:rsidRPr="000A0A5F">
              <w:rPr>
                <w:rFonts w:cs="Arial"/>
                <w:szCs w:val="18"/>
              </w:rPr>
              <w:t>Acceptable maximum requested bandwidth.</w:t>
            </w:r>
          </w:p>
        </w:tc>
        <w:tc>
          <w:tcPr>
            <w:tcW w:w="2007" w:type="dxa"/>
          </w:tcPr>
          <w:p w14:paraId="1FB75787" w14:textId="77777777" w:rsidR="003D269A" w:rsidRPr="000A0A5F" w:rsidRDefault="003D269A" w:rsidP="00FC69AF">
            <w:pPr>
              <w:pStyle w:val="TAL"/>
              <w:rPr>
                <w:rFonts w:cs="Arial"/>
                <w:szCs w:val="18"/>
              </w:rPr>
            </w:pPr>
          </w:p>
        </w:tc>
      </w:tr>
      <w:tr w:rsidR="003D269A" w:rsidRPr="000A0A5F" w14:paraId="6E50B69C" w14:textId="77777777" w:rsidTr="00FC69AF">
        <w:trPr>
          <w:jc w:val="center"/>
        </w:trPr>
        <w:tc>
          <w:tcPr>
            <w:tcW w:w="3187" w:type="dxa"/>
          </w:tcPr>
          <w:p w14:paraId="0659F0D1" w14:textId="77777777" w:rsidR="003D269A" w:rsidRPr="000A0A5F" w:rsidRDefault="003D269A" w:rsidP="00FC69AF">
            <w:pPr>
              <w:pStyle w:val="TAL"/>
            </w:pPr>
            <w:proofErr w:type="spellStart"/>
            <w:r w:rsidRPr="000A0A5F">
              <w:t>AlternativeServiceRequirementsData</w:t>
            </w:r>
            <w:proofErr w:type="spellEnd"/>
          </w:p>
        </w:tc>
        <w:tc>
          <w:tcPr>
            <w:tcW w:w="1948" w:type="dxa"/>
          </w:tcPr>
          <w:p w14:paraId="43783E3E" w14:textId="77777777" w:rsidR="003D269A" w:rsidRPr="000A0A5F" w:rsidRDefault="003D269A" w:rsidP="00FC69AF">
            <w:pPr>
              <w:pStyle w:val="TAL"/>
            </w:pPr>
            <w:r w:rsidRPr="000A0A5F">
              <w:t>3GPP TS 29.514 [52]</w:t>
            </w:r>
          </w:p>
        </w:tc>
        <w:tc>
          <w:tcPr>
            <w:tcW w:w="2635" w:type="dxa"/>
          </w:tcPr>
          <w:p w14:paraId="76F8B2D4" w14:textId="77777777" w:rsidR="003D269A" w:rsidRPr="000A0A5F" w:rsidRDefault="003D269A" w:rsidP="00FC69AF">
            <w:pPr>
              <w:pStyle w:val="TAL"/>
              <w:rPr>
                <w:rFonts w:cs="Arial"/>
                <w:szCs w:val="18"/>
              </w:rPr>
            </w:pPr>
            <w:r w:rsidRPr="000A0A5F">
              <w:rPr>
                <w:rFonts w:cs="Arial"/>
                <w:szCs w:val="18"/>
              </w:rPr>
              <w:t>Contains alternative QoS related parameters and a reference to them.</w:t>
            </w:r>
          </w:p>
        </w:tc>
        <w:tc>
          <w:tcPr>
            <w:tcW w:w="2007" w:type="dxa"/>
          </w:tcPr>
          <w:p w14:paraId="3DF154D8" w14:textId="77777777" w:rsidR="003D269A" w:rsidRPr="000A0A5F" w:rsidRDefault="003D269A" w:rsidP="00FC69AF">
            <w:pPr>
              <w:pStyle w:val="TAL"/>
              <w:rPr>
                <w:rFonts w:cs="Arial"/>
                <w:szCs w:val="18"/>
              </w:rPr>
            </w:pPr>
          </w:p>
        </w:tc>
      </w:tr>
      <w:tr w:rsidR="003D269A" w:rsidRPr="000A0A5F" w14:paraId="5D5311BB" w14:textId="77777777" w:rsidTr="00FC69AF">
        <w:trPr>
          <w:jc w:val="center"/>
        </w:trPr>
        <w:tc>
          <w:tcPr>
            <w:tcW w:w="3187" w:type="dxa"/>
          </w:tcPr>
          <w:p w14:paraId="297A7E34" w14:textId="77777777" w:rsidR="003D269A" w:rsidRPr="000A0A5F" w:rsidRDefault="003D269A" w:rsidP="00FC69AF">
            <w:pPr>
              <w:pStyle w:val="TAL"/>
            </w:pPr>
            <w:proofErr w:type="spellStart"/>
            <w:r w:rsidRPr="000A0A5F">
              <w:t>AverWindow</w:t>
            </w:r>
            <w:proofErr w:type="spellEnd"/>
          </w:p>
        </w:tc>
        <w:tc>
          <w:tcPr>
            <w:tcW w:w="1948" w:type="dxa"/>
          </w:tcPr>
          <w:p w14:paraId="5B484A5C" w14:textId="77777777" w:rsidR="003D269A" w:rsidRPr="000A0A5F" w:rsidRDefault="003D269A" w:rsidP="00FC69AF">
            <w:pPr>
              <w:pStyle w:val="TAL"/>
            </w:pPr>
            <w:r w:rsidRPr="000A0A5F">
              <w:t>3GPP TS 29.571 [45]</w:t>
            </w:r>
          </w:p>
        </w:tc>
        <w:tc>
          <w:tcPr>
            <w:tcW w:w="2635" w:type="dxa"/>
          </w:tcPr>
          <w:p w14:paraId="7F599178" w14:textId="77777777" w:rsidR="003D269A" w:rsidRPr="000A0A5F" w:rsidRDefault="003D269A" w:rsidP="00FC69AF">
            <w:pPr>
              <w:pStyle w:val="TAL"/>
              <w:rPr>
                <w:rFonts w:cs="Arial"/>
                <w:szCs w:val="18"/>
              </w:rPr>
            </w:pPr>
            <w:r w:rsidRPr="000A0A5F">
              <w:t>Averaging Window.</w:t>
            </w:r>
          </w:p>
        </w:tc>
        <w:tc>
          <w:tcPr>
            <w:tcW w:w="2007" w:type="dxa"/>
          </w:tcPr>
          <w:p w14:paraId="2A2EB7EF" w14:textId="77777777" w:rsidR="003D269A" w:rsidRPr="000A0A5F" w:rsidRDefault="003D269A" w:rsidP="00FC69AF">
            <w:pPr>
              <w:pStyle w:val="TAL"/>
              <w:rPr>
                <w:rFonts w:cs="Arial"/>
                <w:szCs w:val="18"/>
              </w:rPr>
            </w:pPr>
            <w:proofErr w:type="spellStart"/>
            <w:r w:rsidRPr="000A0A5F">
              <w:rPr>
                <w:rFonts w:cs="Arial"/>
                <w:szCs w:val="18"/>
              </w:rPr>
              <w:t>EnQoSMon</w:t>
            </w:r>
            <w:proofErr w:type="spellEnd"/>
          </w:p>
        </w:tc>
      </w:tr>
      <w:tr w:rsidR="003D269A" w:rsidRPr="000A0A5F" w14:paraId="5C492646" w14:textId="77777777" w:rsidTr="00FC69AF">
        <w:trPr>
          <w:jc w:val="center"/>
        </w:trPr>
        <w:tc>
          <w:tcPr>
            <w:tcW w:w="3187" w:type="dxa"/>
          </w:tcPr>
          <w:p w14:paraId="56DC1ED4" w14:textId="77777777" w:rsidR="003D269A" w:rsidRPr="000A0A5F" w:rsidRDefault="003D269A" w:rsidP="00FC69AF">
            <w:pPr>
              <w:pStyle w:val="TAL"/>
            </w:pPr>
            <w:proofErr w:type="spellStart"/>
            <w:r w:rsidRPr="000A0A5F">
              <w:t>AverWindowRm</w:t>
            </w:r>
            <w:proofErr w:type="spellEnd"/>
          </w:p>
        </w:tc>
        <w:tc>
          <w:tcPr>
            <w:tcW w:w="1948" w:type="dxa"/>
          </w:tcPr>
          <w:p w14:paraId="55979A6F" w14:textId="77777777" w:rsidR="003D269A" w:rsidRPr="000A0A5F" w:rsidRDefault="003D269A" w:rsidP="00FC69AF">
            <w:pPr>
              <w:pStyle w:val="TAL"/>
            </w:pPr>
            <w:r w:rsidRPr="000A0A5F">
              <w:t>3GPP TS 29.571 [45]</w:t>
            </w:r>
          </w:p>
        </w:tc>
        <w:tc>
          <w:tcPr>
            <w:tcW w:w="2635" w:type="dxa"/>
          </w:tcPr>
          <w:p w14:paraId="340C71FC" w14:textId="77777777" w:rsidR="003D269A" w:rsidRPr="000A0A5F" w:rsidRDefault="003D269A" w:rsidP="00FC69AF">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C7DAC55" w14:textId="77777777" w:rsidR="003D269A" w:rsidRPr="000A0A5F" w:rsidRDefault="003D269A" w:rsidP="00FC69AF">
            <w:pPr>
              <w:pStyle w:val="TAL"/>
              <w:rPr>
                <w:rFonts w:cs="Arial"/>
                <w:szCs w:val="18"/>
              </w:rPr>
            </w:pPr>
            <w:proofErr w:type="spellStart"/>
            <w:r w:rsidRPr="000A0A5F">
              <w:rPr>
                <w:rFonts w:cs="Arial"/>
                <w:szCs w:val="18"/>
              </w:rPr>
              <w:t>EnQoSMon</w:t>
            </w:r>
            <w:proofErr w:type="spellEnd"/>
          </w:p>
        </w:tc>
      </w:tr>
      <w:tr w:rsidR="003D269A" w:rsidRPr="000A0A5F" w14:paraId="14A073B7" w14:textId="77777777" w:rsidTr="00FC69AF">
        <w:trPr>
          <w:jc w:val="center"/>
        </w:trPr>
        <w:tc>
          <w:tcPr>
            <w:tcW w:w="3187" w:type="dxa"/>
          </w:tcPr>
          <w:p w14:paraId="7D4E2CC2" w14:textId="77777777" w:rsidR="003D269A" w:rsidRPr="000A0A5F" w:rsidRDefault="003D269A" w:rsidP="00FC69AF">
            <w:pPr>
              <w:pStyle w:val="TAL"/>
            </w:pPr>
            <w:proofErr w:type="spellStart"/>
            <w:r w:rsidRPr="000A0A5F">
              <w:t>B</w:t>
            </w:r>
            <w:r w:rsidRPr="000A0A5F">
              <w:rPr>
                <w:rFonts w:hint="eastAsia"/>
              </w:rPr>
              <w:t>at</w:t>
            </w:r>
            <w:r w:rsidRPr="000A0A5F">
              <w:t>OffsetInfo</w:t>
            </w:r>
            <w:proofErr w:type="spellEnd"/>
          </w:p>
        </w:tc>
        <w:tc>
          <w:tcPr>
            <w:tcW w:w="1948" w:type="dxa"/>
          </w:tcPr>
          <w:p w14:paraId="3B180CCE" w14:textId="77777777" w:rsidR="003D269A" w:rsidRPr="000A0A5F" w:rsidRDefault="003D269A" w:rsidP="00FC69AF">
            <w:pPr>
              <w:pStyle w:val="TAL"/>
            </w:pPr>
            <w:r w:rsidRPr="000A0A5F">
              <w:rPr>
                <w:rFonts w:eastAsia="等线"/>
              </w:rPr>
              <w:t>3GPP TS 29.514 [</w:t>
            </w:r>
            <w:r w:rsidRPr="000A0A5F">
              <w:t>52</w:t>
            </w:r>
            <w:r w:rsidRPr="000A0A5F">
              <w:rPr>
                <w:rFonts w:eastAsia="等线"/>
              </w:rPr>
              <w:t>]</w:t>
            </w:r>
          </w:p>
        </w:tc>
        <w:tc>
          <w:tcPr>
            <w:tcW w:w="2635" w:type="dxa"/>
          </w:tcPr>
          <w:p w14:paraId="24B01E45" w14:textId="77777777" w:rsidR="003D269A" w:rsidRPr="000A0A5F" w:rsidRDefault="003D269A" w:rsidP="00FC69AF">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1385F1F8" w14:textId="77777777" w:rsidR="003D269A" w:rsidRPr="000A0A5F" w:rsidRDefault="003D269A" w:rsidP="00FC69AF">
            <w:pPr>
              <w:pStyle w:val="TAL"/>
              <w:rPr>
                <w:rFonts w:cs="Arial"/>
                <w:szCs w:val="18"/>
              </w:rPr>
            </w:pPr>
            <w:proofErr w:type="spellStart"/>
            <w:r w:rsidRPr="000A0A5F">
              <w:t>EnTSCAC</w:t>
            </w:r>
            <w:proofErr w:type="spellEnd"/>
          </w:p>
        </w:tc>
      </w:tr>
      <w:tr w:rsidR="003D269A" w:rsidRPr="000A0A5F" w14:paraId="6AC2E156" w14:textId="77777777" w:rsidTr="00FC69AF">
        <w:trPr>
          <w:jc w:val="center"/>
        </w:trPr>
        <w:tc>
          <w:tcPr>
            <w:tcW w:w="3187" w:type="dxa"/>
          </w:tcPr>
          <w:p w14:paraId="6A83E4EE" w14:textId="77777777" w:rsidR="003D269A" w:rsidRPr="000A0A5F" w:rsidRDefault="003D269A" w:rsidP="00FC69AF">
            <w:pPr>
              <w:pStyle w:val="TAL"/>
            </w:pPr>
            <w:proofErr w:type="spellStart"/>
            <w:r w:rsidRPr="000A0A5F">
              <w:t>BitRate</w:t>
            </w:r>
            <w:proofErr w:type="spellEnd"/>
          </w:p>
        </w:tc>
        <w:tc>
          <w:tcPr>
            <w:tcW w:w="1948" w:type="dxa"/>
          </w:tcPr>
          <w:p w14:paraId="60F27A2A" w14:textId="77777777" w:rsidR="003D269A" w:rsidRPr="000A0A5F" w:rsidRDefault="003D269A" w:rsidP="00FC69AF">
            <w:pPr>
              <w:pStyle w:val="TAL"/>
            </w:pPr>
            <w:r w:rsidRPr="000A0A5F">
              <w:t>3GPP TS 29.571 [45]</w:t>
            </w:r>
          </w:p>
        </w:tc>
        <w:tc>
          <w:tcPr>
            <w:tcW w:w="2635" w:type="dxa"/>
          </w:tcPr>
          <w:p w14:paraId="51459930" w14:textId="77777777" w:rsidR="003D269A" w:rsidRPr="000A0A5F" w:rsidRDefault="003D269A" w:rsidP="00FC69AF">
            <w:pPr>
              <w:pStyle w:val="TAL"/>
              <w:rPr>
                <w:lang w:eastAsia="zh-CN"/>
              </w:rPr>
            </w:pPr>
            <w:r w:rsidRPr="000A0A5F">
              <w:rPr>
                <w:lang w:eastAsia="zh-CN"/>
              </w:rPr>
              <w:t>String representing a bit rate that shall be formatted as follows:</w:t>
            </w:r>
          </w:p>
          <w:p w14:paraId="7612B0E8" w14:textId="77777777" w:rsidR="003D269A" w:rsidRPr="000A0A5F" w:rsidRDefault="003D269A" w:rsidP="00FC69AF">
            <w:pPr>
              <w:pStyle w:val="TAL"/>
            </w:pPr>
            <w:r w:rsidRPr="000A0A5F">
              <w:t>Pattern: '^\d+(\.\d+)? (</w:t>
            </w:r>
            <w:proofErr w:type="spellStart"/>
            <w:r w:rsidRPr="000A0A5F">
              <w:t>bps|Kbps|Mbps|Gbps|Tbps</w:t>
            </w:r>
            <w:proofErr w:type="spellEnd"/>
            <w:r w:rsidRPr="000A0A5F">
              <w:t>)$'</w:t>
            </w:r>
          </w:p>
          <w:p w14:paraId="4619B8C1" w14:textId="77777777" w:rsidR="003D269A" w:rsidRPr="000A0A5F" w:rsidRDefault="003D269A" w:rsidP="00FC69AF">
            <w:pPr>
              <w:pStyle w:val="TAL"/>
            </w:pPr>
            <w:r w:rsidRPr="000A0A5F">
              <w:t>Examples:</w:t>
            </w:r>
          </w:p>
          <w:p w14:paraId="63D1A358" w14:textId="77777777" w:rsidR="003D269A" w:rsidRPr="000A0A5F" w:rsidRDefault="003D269A" w:rsidP="00FC69AF">
            <w:pPr>
              <w:pStyle w:val="TAL"/>
              <w:rPr>
                <w:rFonts w:cs="Arial"/>
                <w:szCs w:val="18"/>
              </w:rPr>
            </w:pPr>
            <w:r w:rsidRPr="000A0A5F">
              <w:t>"125 Mbps", "0.125 Gbps", "125000 Kbps"</w:t>
            </w:r>
          </w:p>
        </w:tc>
        <w:tc>
          <w:tcPr>
            <w:tcW w:w="2007" w:type="dxa"/>
          </w:tcPr>
          <w:p w14:paraId="7C7461FF" w14:textId="77777777" w:rsidR="003D269A" w:rsidRDefault="003D269A" w:rsidP="00FC69AF">
            <w:pPr>
              <w:pStyle w:val="TAL"/>
            </w:pPr>
            <w:proofErr w:type="spellStart"/>
            <w:r w:rsidRPr="000A0A5F">
              <w:rPr>
                <w:rFonts w:hint="eastAsia"/>
                <w:lang w:eastAsia="zh-CN"/>
              </w:rPr>
              <w:t>EnQoSMon</w:t>
            </w:r>
            <w:proofErr w:type="spellEnd"/>
            <w:r>
              <w:rPr>
                <w:lang w:eastAsia="zh-CN"/>
              </w:rPr>
              <w:t xml:space="preserve">, </w:t>
            </w:r>
            <w:r>
              <w:t>ListUE_5G,</w:t>
            </w:r>
          </w:p>
          <w:p w14:paraId="17E07D95" w14:textId="773D02AB" w:rsidR="003D269A" w:rsidRDefault="003D269A" w:rsidP="00FC69AF">
            <w:pPr>
              <w:pStyle w:val="TAL"/>
            </w:pPr>
            <w:proofErr w:type="spellStart"/>
            <w:r>
              <w:t>Multi</w:t>
            </w:r>
            <w:ins w:id="60" w:author="Huawei" w:date="2024-09-24T10:56:00Z">
              <w:r>
                <w:t>M</w:t>
              </w:r>
            </w:ins>
            <w:del w:id="61" w:author="Huawei" w:date="2024-09-24T10:56:00Z">
              <w:r w:rsidDel="003D269A">
                <w:delText>m</w:delText>
              </w:r>
            </w:del>
            <w:r>
              <w:t>edia</w:t>
            </w:r>
            <w:proofErr w:type="spellEnd"/>
          </w:p>
          <w:p w14:paraId="1A3E800B" w14:textId="77777777" w:rsidR="003D269A" w:rsidRPr="000A0A5F" w:rsidRDefault="003D269A" w:rsidP="00FC69AF">
            <w:pPr>
              <w:pStyle w:val="TAL"/>
              <w:rPr>
                <w:lang w:eastAsia="zh-CN"/>
              </w:rPr>
            </w:pPr>
          </w:p>
        </w:tc>
      </w:tr>
      <w:tr w:rsidR="003D269A" w:rsidRPr="000A0A5F" w14:paraId="23F64842" w14:textId="77777777" w:rsidTr="00FC69AF">
        <w:trPr>
          <w:jc w:val="center"/>
        </w:trPr>
        <w:tc>
          <w:tcPr>
            <w:tcW w:w="3187" w:type="dxa"/>
          </w:tcPr>
          <w:p w14:paraId="514B9B0D" w14:textId="77777777" w:rsidR="003D269A" w:rsidRPr="000A0A5F" w:rsidRDefault="003D269A" w:rsidP="00FC69AF">
            <w:pPr>
              <w:pStyle w:val="TAL"/>
            </w:pPr>
            <w:proofErr w:type="spellStart"/>
            <w:r w:rsidRPr="000A0A5F">
              <w:t>BitRateRm</w:t>
            </w:r>
            <w:proofErr w:type="spellEnd"/>
          </w:p>
        </w:tc>
        <w:tc>
          <w:tcPr>
            <w:tcW w:w="1948" w:type="dxa"/>
          </w:tcPr>
          <w:p w14:paraId="5C881065" w14:textId="77777777" w:rsidR="003D269A" w:rsidRPr="000A0A5F" w:rsidRDefault="003D269A" w:rsidP="00FC69AF">
            <w:pPr>
              <w:pStyle w:val="TAL"/>
            </w:pPr>
            <w:r w:rsidRPr="000A0A5F">
              <w:t>3GPP TS 29.571 [45]</w:t>
            </w:r>
          </w:p>
        </w:tc>
        <w:tc>
          <w:tcPr>
            <w:tcW w:w="2635" w:type="dxa"/>
          </w:tcPr>
          <w:p w14:paraId="6AE9E840" w14:textId="77777777" w:rsidR="003D269A" w:rsidRPr="000A0A5F" w:rsidRDefault="003D269A" w:rsidP="00FC69AF">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A7FDF3B" w14:textId="77777777" w:rsidR="003D269A" w:rsidRDefault="003D269A" w:rsidP="00FC69AF">
            <w:pPr>
              <w:pStyle w:val="TAL"/>
            </w:pPr>
            <w:proofErr w:type="spellStart"/>
            <w:r w:rsidRPr="000A0A5F">
              <w:rPr>
                <w:rFonts w:hint="eastAsia"/>
                <w:lang w:eastAsia="zh-CN"/>
              </w:rPr>
              <w:t>EnQoSMon</w:t>
            </w:r>
            <w:proofErr w:type="spellEnd"/>
            <w:r>
              <w:rPr>
                <w:lang w:eastAsia="zh-CN"/>
              </w:rPr>
              <w:t xml:space="preserve">, </w:t>
            </w:r>
            <w:r>
              <w:t>ListUE_5G,</w:t>
            </w:r>
          </w:p>
          <w:p w14:paraId="06A39734" w14:textId="7A9C4C4F" w:rsidR="003D269A" w:rsidRDefault="003D269A" w:rsidP="00FC69AF">
            <w:pPr>
              <w:pStyle w:val="TAL"/>
            </w:pPr>
            <w:proofErr w:type="spellStart"/>
            <w:r>
              <w:t>Multi</w:t>
            </w:r>
            <w:ins w:id="62" w:author="Huawei" w:date="2024-09-24T10:56:00Z">
              <w:r>
                <w:t>M</w:t>
              </w:r>
            </w:ins>
            <w:del w:id="63" w:author="Huawei" w:date="2024-09-24T10:56:00Z">
              <w:r w:rsidDel="003D269A">
                <w:delText>m</w:delText>
              </w:r>
            </w:del>
            <w:r>
              <w:t>edia</w:t>
            </w:r>
            <w:proofErr w:type="spellEnd"/>
          </w:p>
          <w:p w14:paraId="4CEC6548" w14:textId="77777777" w:rsidR="003D269A" w:rsidRPr="000A0A5F" w:rsidRDefault="003D269A" w:rsidP="00FC69AF">
            <w:pPr>
              <w:pStyle w:val="TAL"/>
            </w:pPr>
          </w:p>
        </w:tc>
      </w:tr>
      <w:tr w:rsidR="003D269A" w:rsidRPr="000A0A5F" w14:paraId="7F3D7AFB" w14:textId="77777777" w:rsidTr="00FC69AF">
        <w:trPr>
          <w:jc w:val="center"/>
        </w:trPr>
        <w:tc>
          <w:tcPr>
            <w:tcW w:w="3187" w:type="dxa"/>
          </w:tcPr>
          <w:p w14:paraId="3A3EE24B" w14:textId="77777777" w:rsidR="003D269A" w:rsidRPr="000A0A5F" w:rsidRDefault="003D269A" w:rsidP="00FC69AF">
            <w:pPr>
              <w:pStyle w:val="TAL"/>
            </w:pPr>
            <w:proofErr w:type="spellStart"/>
            <w:r w:rsidRPr="000A0A5F">
              <w:t>Dnn</w:t>
            </w:r>
            <w:proofErr w:type="spellEnd"/>
          </w:p>
        </w:tc>
        <w:tc>
          <w:tcPr>
            <w:tcW w:w="1948" w:type="dxa"/>
          </w:tcPr>
          <w:p w14:paraId="197C3AAE" w14:textId="77777777" w:rsidR="003D269A" w:rsidRPr="000A0A5F" w:rsidRDefault="003D269A" w:rsidP="00FC69AF">
            <w:pPr>
              <w:pStyle w:val="TAL"/>
            </w:pPr>
            <w:r w:rsidRPr="000A0A5F">
              <w:t>3GPP TS 29.571 [45]</w:t>
            </w:r>
          </w:p>
        </w:tc>
        <w:tc>
          <w:tcPr>
            <w:tcW w:w="2635" w:type="dxa"/>
          </w:tcPr>
          <w:p w14:paraId="4DE3DA1C" w14:textId="77777777" w:rsidR="003D269A" w:rsidRPr="000A0A5F" w:rsidRDefault="003D269A" w:rsidP="00FC69AF">
            <w:pPr>
              <w:pStyle w:val="TAL"/>
              <w:rPr>
                <w:rFonts w:cs="Arial"/>
                <w:szCs w:val="18"/>
              </w:rPr>
            </w:pPr>
            <w:r w:rsidRPr="000A0A5F">
              <w:rPr>
                <w:rFonts w:cs="Arial"/>
                <w:szCs w:val="18"/>
              </w:rPr>
              <w:t>Identifies a DNN.</w:t>
            </w:r>
          </w:p>
        </w:tc>
        <w:tc>
          <w:tcPr>
            <w:tcW w:w="2007" w:type="dxa"/>
          </w:tcPr>
          <w:p w14:paraId="39334727" w14:textId="77777777" w:rsidR="003D269A" w:rsidRPr="000A0A5F" w:rsidRDefault="003D269A" w:rsidP="00FC69AF">
            <w:pPr>
              <w:pStyle w:val="TAL"/>
              <w:rPr>
                <w:rFonts w:cs="Arial"/>
                <w:szCs w:val="18"/>
              </w:rPr>
            </w:pPr>
          </w:p>
        </w:tc>
      </w:tr>
      <w:tr w:rsidR="003D269A" w:rsidRPr="000A0A5F" w14:paraId="193BD37A" w14:textId="77777777" w:rsidTr="00FC69AF">
        <w:trPr>
          <w:jc w:val="center"/>
        </w:trPr>
        <w:tc>
          <w:tcPr>
            <w:tcW w:w="3187" w:type="dxa"/>
          </w:tcPr>
          <w:p w14:paraId="74A3EAE3" w14:textId="77777777" w:rsidR="003D269A" w:rsidRPr="000A0A5F" w:rsidRDefault="003D269A" w:rsidP="00FC69AF">
            <w:pPr>
              <w:pStyle w:val="TAL"/>
            </w:pPr>
            <w:proofErr w:type="spellStart"/>
            <w:r w:rsidRPr="00FB34B1">
              <w:t>DurationMilliSec</w:t>
            </w:r>
            <w:proofErr w:type="spellEnd"/>
          </w:p>
        </w:tc>
        <w:tc>
          <w:tcPr>
            <w:tcW w:w="1948" w:type="dxa"/>
          </w:tcPr>
          <w:p w14:paraId="4F770278" w14:textId="77777777" w:rsidR="003D269A" w:rsidRPr="000A0A5F" w:rsidRDefault="003D269A" w:rsidP="00FC69AF">
            <w:pPr>
              <w:pStyle w:val="TAL"/>
            </w:pPr>
            <w:r w:rsidRPr="000A0A5F">
              <w:rPr>
                <w:rFonts w:eastAsia="等线"/>
              </w:rPr>
              <w:t>3GPP TS 29.514 [</w:t>
            </w:r>
            <w:r w:rsidRPr="000A0A5F">
              <w:t>52</w:t>
            </w:r>
            <w:r w:rsidRPr="000A0A5F">
              <w:rPr>
                <w:rFonts w:eastAsia="等线"/>
              </w:rPr>
              <w:t>]</w:t>
            </w:r>
          </w:p>
        </w:tc>
        <w:tc>
          <w:tcPr>
            <w:tcW w:w="2635" w:type="dxa"/>
          </w:tcPr>
          <w:p w14:paraId="23A6A71D" w14:textId="77777777" w:rsidR="003D269A" w:rsidRPr="000A0A5F" w:rsidRDefault="003D269A" w:rsidP="00FC69AF">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4B65BE21" w14:textId="77777777" w:rsidR="003D269A" w:rsidRPr="000A0A5F" w:rsidRDefault="003D269A" w:rsidP="00FC69AF">
            <w:pPr>
              <w:pStyle w:val="TAL"/>
              <w:rPr>
                <w:rFonts w:cs="Arial"/>
                <w:szCs w:val="18"/>
              </w:rPr>
            </w:pPr>
            <w:proofErr w:type="spellStart"/>
            <w:r w:rsidRPr="000A0A5F">
              <w:t>PowerSaving</w:t>
            </w:r>
            <w:proofErr w:type="spellEnd"/>
          </w:p>
        </w:tc>
      </w:tr>
      <w:tr w:rsidR="003D269A" w:rsidRPr="000A0A5F" w14:paraId="52BC65F4" w14:textId="77777777" w:rsidTr="00FC69AF">
        <w:trPr>
          <w:jc w:val="center"/>
        </w:trPr>
        <w:tc>
          <w:tcPr>
            <w:tcW w:w="3187" w:type="dxa"/>
          </w:tcPr>
          <w:p w14:paraId="272CC0D8" w14:textId="77777777" w:rsidR="003D269A" w:rsidRPr="00FB34B1" w:rsidRDefault="003D269A" w:rsidP="00FC69AF">
            <w:pPr>
              <w:pStyle w:val="TAL"/>
            </w:pPr>
            <w:proofErr w:type="spellStart"/>
            <w:r w:rsidRPr="00FB34B1">
              <w:t>DurationMilliSecRm</w:t>
            </w:r>
            <w:proofErr w:type="spellEnd"/>
          </w:p>
        </w:tc>
        <w:tc>
          <w:tcPr>
            <w:tcW w:w="1948" w:type="dxa"/>
          </w:tcPr>
          <w:p w14:paraId="7AEEE9EB" w14:textId="77777777" w:rsidR="003D269A" w:rsidRPr="000A0A5F" w:rsidRDefault="003D269A" w:rsidP="00FC69AF">
            <w:pPr>
              <w:pStyle w:val="TAL"/>
            </w:pPr>
            <w:r w:rsidRPr="000A0A5F">
              <w:rPr>
                <w:rFonts w:eastAsia="等线"/>
              </w:rPr>
              <w:t>3GPP TS 29.514 [</w:t>
            </w:r>
            <w:r w:rsidRPr="000A0A5F">
              <w:t>52</w:t>
            </w:r>
            <w:r w:rsidRPr="000A0A5F">
              <w:rPr>
                <w:rFonts w:eastAsia="等线"/>
              </w:rPr>
              <w:t>]</w:t>
            </w:r>
          </w:p>
        </w:tc>
        <w:tc>
          <w:tcPr>
            <w:tcW w:w="2635" w:type="dxa"/>
          </w:tcPr>
          <w:p w14:paraId="3A90D934" w14:textId="77777777" w:rsidR="003D269A" w:rsidRPr="000A0A5F" w:rsidRDefault="003D269A" w:rsidP="00FC69AF">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7" w:type="dxa"/>
          </w:tcPr>
          <w:p w14:paraId="61E96B0B" w14:textId="77777777" w:rsidR="003D269A" w:rsidRPr="000A0A5F" w:rsidRDefault="003D269A" w:rsidP="00FC69AF">
            <w:pPr>
              <w:pStyle w:val="TAL"/>
              <w:rPr>
                <w:rFonts w:cs="Arial"/>
                <w:szCs w:val="18"/>
              </w:rPr>
            </w:pPr>
            <w:proofErr w:type="spellStart"/>
            <w:r w:rsidRPr="000A0A5F">
              <w:t>PowerSaving</w:t>
            </w:r>
            <w:proofErr w:type="spellEnd"/>
          </w:p>
        </w:tc>
      </w:tr>
      <w:tr w:rsidR="003D269A" w:rsidRPr="000A0A5F" w14:paraId="74CBBD3B" w14:textId="77777777" w:rsidTr="00FC69AF">
        <w:trPr>
          <w:jc w:val="center"/>
        </w:trPr>
        <w:tc>
          <w:tcPr>
            <w:tcW w:w="3187" w:type="dxa"/>
          </w:tcPr>
          <w:p w14:paraId="20A01D21" w14:textId="77777777" w:rsidR="003D269A" w:rsidRPr="000A0A5F" w:rsidRDefault="003D269A" w:rsidP="00FC69AF">
            <w:pPr>
              <w:pStyle w:val="TAL"/>
            </w:pPr>
            <w:proofErr w:type="spellStart"/>
            <w:r w:rsidRPr="000A0A5F">
              <w:t>EthFlowDescription</w:t>
            </w:r>
            <w:proofErr w:type="spellEnd"/>
          </w:p>
        </w:tc>
        <w:tc>
          <w:tcPr>
            <w:tcW w:w="1948" w:type="dxa"/>
          </w:tcPr>
          <w:p w14:paraId="398A4C83" w14:textId="77777777" w:rsidR="003D269A" w:rsidRPr="000A0A5F" w:rsidRDefault="003D269A" w:rsidP="00FC69AF">
            <w:pPr>
              <w:pStyle w:val="TAL"/>
              <w:rPr>
                <w:lang w:eastAsia="zh-CN"/>
              </w:rPr>
            </w:pPr>
            <w:r w:rsidRPr="000A0A5F">
              <w:t>3GPP TS 29.514 [52]</w:t>
            </w:r>
          </w:p>
        </w:tc>
        <w:tc>
          <w:tcPr>
            <w:tcW w:w="2635" w:type="dxa"/>
          </w:tcPr>
          <w:p w14:paraId="09A6090C" w14:textId="77777777" w:rsidR="003D269A" w:rsidRPr="000A0A5F" w:rsidRDefault="003D269A" w:rsidP="00FC69AF">
            <w:pPr>
              <w:pStyle w:val="TAL"/>
              <w:rPr>
                <w:lang w:eastAsia="zh-CN"/>
              </w:rPr>
            </w:pPr>
            <w:r w:rsidRPr="000A0A5F">
              <w:rPr>
                <w:rFonts w:cs="Arial"/>
                <w:szCs w:val="18"/>
              </w:rPr>
              <w:t>Defines a packet filter for an Ethernet flow.(NOTE 1)</w:t>
            </w:r>
          </w:p>
        </w:tc>
        <w:tc>
          <w:tcPr>
            <w:tcW w:w="2007" w:type="dxa"/>
          </w:tcPr>
          <w:p w14:paraId="41B5C177" w14:textId="77777777" w:rsidR="003D269A" w:rsidRPr="000A0A5F" w:rsidRDefault="003D269A" w:rsidP="00FC69AF">
            <w:pPr>
              <w:pStyle w:val="TAL"/>
              <w:rPr>
                <w:rFonts w:cs="Arial"/>
                <w:szCs w:val="18"/>
              </w:rPr>
            </w:pPr>
            <w:r w:rsidRPr="000A0A5F">
              <w:t>EthAsSessionQoS_5G</w:t>
            </w:r>
            <w:r>
              <w:t xml:space="preserve">, </w:t>
            </w:r>
            <w:r w:rsidRPr="000A0A5F">
              <w:t>GMEC</w:t>
            </w:r>
          </w:p>
        </w:tc>
      </w:tr>
      <w:tr w:rsidR="003D269A" w:rsidRPr="000A0A5F" w14:paraId="6F095A31" w14:textId="77777777" w:rsidTr="00FC69AF">
        <w:trPr>
          <w:jc w:val="center"/>
        </w:trPr>
        <w:tc>
          <w:tcPr>
            <w:tcW w:w="3187" w:type="dxa"/>
          </w:tcPr>
          <w:p w14:paraId="472779D1" w14:textId="77777777" w:rsidR="003D269A" w:rsidRPr="000A0A5F" w:rsidRDefault="003D269A" w:rsidP="00FC69AF">
            <w:pPr>
              <w:pStyle w:val="TAL"/>
            </w:pPr>
            <w:proofErr w:type="spellStart"/>
            <w:r w:rsidRPr="006A2752">
              <w:rPr>
                <w:color w:val="000000"/>
              </w:rPr>
              <w:t>EventsSubscReqData</w:t>
            </w:r>
            <w:proofErr w:type="spellEnd"/>
          </w:p>
        </w:tc>
        <w:tc>
          <w:tcPr>
            <w:tcW w:w="1948" w:type="dxa"/>
          </w:tcPr>
          <w:p w14:paraId="50792AA8" w14:textId="77777777" w:rsidR="003D269A" w:rsidRPr="000A0A5F" w:rsidRDefault="003D269A" w:rsidP="00FC69AF">
            <w:pPr>
              <w:pStyle w:val="TAL"/>
            </w:pPr>
            <w:r w:rsidRPr="000A0A5F">
              <w:t>3GPP TS 29.514 [52]</w:t>
            </w:r>
          </w:p>
        </w:tc>
        <w:tc>
          <w:tcPr>
            <w:tcW w:w="2635" w:type="dxa"/>
          </w:tcPr>
          <w:p w14:paraId="53663FCE" w14:textId="77777777" w:rsidR="003D269A" w:rsidRPr="000A0A5F" w:rsidRDefault="003D269A" w:rsidP="00FC69AF">
            <w:pPr>
              <w:pStyle w:val="TAL"/>
              <w:rPr>
                <w:rFonts w:cs="Arial"/>
                <w:szCs w:val="18"/>
              </w:rPr>
            </w:pPr>
            <w:r w:rsidRPr="000A0A5F">
              <w:rPr>
                <w:rFonts w:cs="Arial" w:hint="eastAsia"/>
                <w:szCs w:val="18"/>
              </w:rPr>
              <w:t>Identifies the events the application subscribes to.</w:t>
            </w:r>
          </w:p>
        </w:tc>
        <w:tc>
          <w:tcPr>
            <w:tcW w:w="2007" w:type="dxa"/>
          </w:tcPr>
          <w:p w14:paraId="14AA9456" w14:textId="77777777" w:rsidR="003D269A" w:rsidRPr="000A0A5F" w:rsidRDefault="003D269A" w:rsidP="00FC69AF">
            <w:pPr>
              <w:pStyle w:val="TAL"/>
              <w:rPr>
                <w:rFonts w:cs="Arial"/>
                <w:szCs w:val="18"/>
              </w:rPr>
            </w:pPr>
            <w:proofErr w:type="spellStart"/>
            <w:r w:rsidRPr="000A0A5F">
              <w:rPr>
                <w:rFonts w:cs="Arial"/>
                <w:szCs w:val="18"/>
              </w:rPr>
              <w:t>EnQoSMon</w:t>
            </w:r>
            <w:proofErr w:type="spellEnd"/>
          </w:p>
        </w:tc>
      </w:tr>
      <w:tr w:rsidR="003D269A" w:rsidRPr="000A0A5F" w14:paraId="71348D34" w14:textId="77777777" w:rsidTr="00FC69AF">
        <w:trPr>
          <w:jc w:val="center"/>
        </w:trPr>
        <w:tc>
          <w:tcPr>
            <w:tcW w:w="3187" w:type="dxa"/>
          </w:tcPr>
          <w:p w14:paraId="54D5F76C" w14:textId="77777777" w:rsidR="003D269A" w:rsidRPr="006A2752" w:rsidRDefault="003D269A" w:rsidP="00FC69AF">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2F81BA2F" w14:textId="77777777" w:rsidR="003D269A" w:rsidRPr="000A0A5F" w:rsidRDefault="003D269A" w:rsidP="00FC69AF">
            <w:pPr>
              <w:pStyle w:val="TAL"/>
            </w:pPr>
            <w:r w:rsidRPr="000A0A5F">
              <w:t>3GPP TS 29.514 [52]</w:t>
            </w:r>
          </w:p>
        </w:tc>
        <w:tc>
          <w:tcPr>
            <w:tcW w:w="2635" w:type="dxa"/>
          </w:tcPr>
          <w:p w14:paraId="1ED06FA6" w14:textId="77777777" w:rsidR="003D269A" w:rsidRPr="000A0A5F" w:rsidRDefault="003D269A" w:rsidP="00FC69AF">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D57ED3A" w14:textId="77777777" w:rsidR="003D269A" w:rsidRPr="000A0A5F" w:rsidRDefault="003D269A" w:rsidP="00FC69AF">
            <w:pPr>
              <w:pStyle w:val="TAL"/>
              <w:rPr>
                <w:rFonts w:cs="Arial"/>
                <w:szCs w:val="18"/>
              </w:rPr>
            </w:pPr>
            <w:proofErr w:type="spellStart"/>
            <w:r w:rsidRPr="000A0A5F">
              <w:rPr>
                <w:rFonts w:cs="Arial"/>
                <w:szCs w:val="18"/>
              </w:rPr>
              <w:t>EnQoSMon</w:t>
            </w:r>
            <w:proofErr w:type="spellEnd"/>
          </w:p>
        </w:tc>
      </w:tr>
      <w:tr w:rsidR="003D269A" w:rsidRPr="000A0A5F" w14:paraId="2C42C292" w14:textId="77777777" w:rsidTr="00FC69AF">
        <w:trPr>
          <w:jc w:val="center"/>
        </w:trPr>
        <w:tc>
          <w:tcPr>
            <w:tcW w:w="3187" w:type="dxa"/>
          </w:tcPr>
          <w:p w14:paraId="0819FA81" w14:textId="77777777" w:rsidR="003D269A" w:rsidRPr="000A0A5F" w:rsidRDefault="003D269A" w:rsidP="00FC69AF">
            <w:pPr>
              <w:pStyle w:val="TAL"/>
            </w:pPr>
            <w:proofErr w:type="spellStart"/>
            <w:r w:rsidRPr="000A0A5F">
              <w:t>ExtMaxDataBurstVol</w:t>
            </w:r>
            <w:proofErr w:type="spellEnd"/>
          </w:p>
        </w:tc>
        <w:tc>
          <w:tcPr>
            <w:tcW w:w="1948" w:type="dxa"/>
          </w:tcPr>
          <w:p w14:paraId="67ABEF04" w14:textId="77777777" w:rsidR="003D269A" w:rsidRPr="000A0A5F" w:rsidRDefault="003D269A" w:rsidP="00FC69AF">
            <w:pPr>
              <w:pStyle w:val="TAL"/>
            </w:pPr>
            <w:r w:rsidRPr="000A0A5F">
              <w:t>3GPP TS 29.571 [45]</w:t>
            </w:r>
          </w:p>
        </w:tc>
        <w:tc>
          <w:tcPr>
            <w:tcW w:w="2635" w:type="dxa"/>
          </w:tcPr>
          <w:p w14:paraId="49FD6995" w14:textId="77777777" w:rsidR="003D269A" w:rsidRPr="000A0A5F" w:rsidRDefault="003D269A" w:rsidP="00FC69A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9C86002" w14:textId="77777777" w:rsidR="003D269A" w:rsidRPr="000A0A5F" w:rsidRDefault="003D269A" w:rsidP="00FC69AF">
            <w:pPr>
              <w:pStyle w:val="TAL"/>
              <w:rPr>
                <w:rFonts w:cs="Arial"/>
                <w:szCs w:val="18"/>
              </w:rPr>
            </w:pPr>
            <w:r w:rsidRPr="000A0A5F">
              <w:t>Minimum = 4096. Maximum = 2000000.</w:t>
            </w:r>
          </w:p>
        </w:tc>
        <w:tc>
          <w:tcPr>
            <w:tcW w:w="2007" w:type="dxa"/>
          </w:tcPr>
          <w:p w14:paraId="3717EF44" w14:textId="77777777" w:rsidR="003D269A" w:rsidRPr="000A0A5F" w:rsidRDefault="003D269A" w:rsidP="00FC69AF">
            <w:pPr>
              <w:pStyle w:val="TAL"/>
              <w:rPr>
                <w:lang w:eastAsia="zh-CN"/>
              </w:rPr>
            </w:pPr>
          </w:p>
        </w:tc>
      </w:tr>
      <w:tr w:rsidR="003D269A" w:rsidRPr="000A0A5F" w14:paraId="01A10C73" w14:textId="77777777" w:rsidTr="00FC69AF">
        <w:trPr>
          <w:jc w:val="center"/>
        </w:trPr>
        <w:tc>
          <w:tcPr>
            <w:tcW w:w="3187" w:type="dxa"/>
          </w:tcPr>
          <w:p w14:paraId="182F1DBA" w14:textId="77777777" w:rsidR="003D269A" w:rsidRPr="000A0A5F" w:rsidRDefault="003D269A" w:rsidP="00FC69AF">
            <w:pPr>
              <w:pStyle w:val="TAL"/>
            </w:pPr>
            <w:proofErr w:type="spellStart"/>
            <w:r w:rsidRPr="000A0A5F">
              <w:t>ExtMaxDataBurstVolRm</w:t>
            </w:r>
            <w:proofErr w:type="spellEnd"/>
          </w:p>
        </w:tc>
        <w:tc>
          <w:tcPr>
            <w:tcW w:w="1948" w:type="dxa"/>
          </w:tcPr>
          <w:p w14:paraId="6294355F" w14:textId="77777777" w:rsidR="003D269A" w:rsidRPr="000A0A5F" w:rsidRDefault="003D269A" w:rsidP="00FC69AF">
            <w:pPr>
              <w:pStyle w:val="TAL"/>
            </w:pPr>
            <w:r w:rsidRPr="000A0A5F">
              <w:t>3GPP TS 29.571 [45]</w:t>
            </w:r>
          </w:p>
        </w:tc>
        <w:tc>
          <w:tcPr>
            <w:tcW w:w="2635" w:type="dxa"/>
          </w:tcPr>
          <w:p w14:paraId="6AD05E51" w14:textId="77777777" w:rsidR="003D269A" w:rsidRPr="000A0A5F" w:rsidRDefault="003D269A" w:rsidP="00FC69AF">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6BF3D57" w14:textId="77777777" w:rsidR="003D269A" w:rsidRPr="000A0A5F" w:rsidRDefault="003D269A" w:rsidP="00FC69AF">
            <w:pPr>
              <w:pStyle w:val="TAL"/>
            </w:pPr>
          </w:p>
        </w:tc>
      </w:tr>
      <w:tr w:rsidR="003D269A" w:rsidRPr="000A0A5F" w14:paraId="2B4CB0CD" w14:textId="77777777" w:rsidTr="00FC69AF">
        <w:trPr>
          <w:jc w:val="center"/>
        </w:trPr>
        <w:tc>
          <w:tcPr>
            <w:tcW w:w="3187" w:type="dxa"/>
          </w:tcPr>
          <w:p w14:paraId="1A674317" w14:textId="77777777" w:rsidR="003D269A" w:rsidRPr="000A0A5F" w:rsidRDefault="003D269A" w:rsidP="00FC69AF">
            <w:pPr>
              <w:pStyle w:val="TAL"/>
              <w:rPr>
                <w:lang w:eastAsia="zh-CN"/>
              </w:rPr>
            </w:pPr>
            <w:proofErr w:type="spellStart"/>
            <w:r w:rsidRPr="000A0A5F">
              <w:rPr>
                <w:rFonts w:hint="eastAsia"/>
                <w:lang w:eastAsia="zh-CN"/>
              </w:rPr>
              <w:t>Gpsi</w:t>
            </w:r>
            <w:proofErr w:type="spellEnd"/>
          </w:p>
        </w:tc>
        <w:tc>
          <w:tcPr>
            <w:tcW w:w="1948" w:type="dxa"/>
          </w:tcPr>
          <w:p w14:paraId="06857C63" w14:textId="77777777" w:rsidR="003D269A" w:rsidRPr="000A0A5F" w:rsidRDefault="003D269A" w:rsidP="00FC69A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4A019554" w14:textId="77777777" w:rsidR="003D269A" w:rsidRPr="000A0A5F" w:rsidRDefault="003D269A" w:rsidP="00FC69AF">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39CA91EB" w14:textId="77777777" w:rsidR="003D269A" w:rsidRPr="000A0A5F" w:rsidRDefault="003D269A" w:rsidP="00FC69AF">
            <w:pPr>
              <w:pStyle w:val="TAL"/>
            </w:pPr>
            <w:r w:rsidRPr="000A0A5F">
              <w:t>GMEC</w:t>
            </w:r>
          </w:p>
        </w:tc>
      </w:tr>
      <w:tr w:rsidR="003D269A" w:rsidRPr="000A0A5F" w14:paraId="2E4AECBF" w14:textId="77777777" w:rsidTr="00FC69AF">
        <w:trPr>
          <w:jc w:val="center"/>
        </w:trPr>
        <w:tc>
          <w:tcPr>
            <w:tcW w:w="3187" w:type="dxa"/>
          </w:tcPr>
          <w:p w14:paraId="38276670" w14:textId="77777777" w:rsidR="003D269A" w:rsidRPr="000A0A5F" w:rsidRDefault="003D269A" w:rsidP="00FC69AF">
            <w:pPr>
              <w:pStyle w:val="TAL"/>
            </w:pPr>
            <w:proofErr w:type="spellStart"/>
            <w:r w:rsidRPr="000A0A5F">
              <w:t>IpAddr</w:t>
            </w:r>
            <w:proofErr w:type="spellEnd"/>
          </w:p>
        </w:tc>
        <w:tc>
          <w:tcPr>
            <w:tcW w:w="1948" w:type="dxa"/>
          </w:tcPr>
          <w:p w14:paraId="5A91B8D8" w14:textId="77777777" w:rsidR="003D269A" w:rsidRPr="000A0A5F" w:rsidRDefault="003D269A" w:rsidP="00FC69AF">
            <w:pPr>
              <w:pStyle w:val="TAL"/>
            </w:pPr>
            <w:r w:rsidRPr="000A0A5F">
              <w:t>3GPP TS 29.571 [45]</w:t>
            </w:r>
          </w:p>
        </w:tc>
        <w:tc>
          <w:tcPr>
            <w:tcW w:w="2635" w:type="dxa"/>
          </w:tcPr>
          <w:p w14:paraId="236D0E5D" w14:textId="77777777" w:rsidR="003D269A" w:rsidRPr="000A0A5F" w:rsidRDefault="003D269A" w:rsidP="00FC69AF">
            <w:pPr>
              <w:pStyle w:val="TAL"/>
              <w:rPr>
                <w:rFonts w:cs="Arial"/>
                <w:szCs w:val="18"/>
              </w:rPr>
            </w:pPr>
            <w:r w:rsidRPr="000A0A5F">
              <w:rPr>
                <w:rFonts w:cs="Arial"/>
                <w:szCs w:val="18"/>
              </w:rPr>
              <w:t>UE IP Address.</w:t>
            </w:r>
          </w:p>
        </w:tc>
        <w:tc>
          <w:tcPr>
            <w:tcW w:w="2007" w:type="dxa"/>
          </w:tcPr>
          <w:p w14:paraId="29CCBBBC" w14:textId="77777777" w:rsidR="003D269A" w:rsidRPr="000A0A5F" w:rsidRDefault="003D269A" w:rsidP="00FC69AF">
            <w:pPr>
              <w:pStyle w:val="TAL"/>
              <w:rPr>
                <w:rFonts w:cs="Arial"/>
                <w:szCs w:val="18"/>
              </w:rPr>
            </w:pPr>
            <w:r>
              <w:t>ListUE_5G</w:t>
            </w:r>
          </w:p>
        </w:tc>
      </w:tr>
      <w:tr w:rsidR="003D269A" w:rsidRPr="000A0A5F" w14:paraId="7E6C575C" w14:textId="77777777" w:rsidTr="00FC69AF">
        <w:trPr>
          <w:jc w:val="center"/>
        </w:trPr>
        <w:tc>
          <w:tcPr>
            <w:tcW w:w="3187" w:type="dxa"/>
          </w:tcPr>
          <w:p w14:paraId="0B691FE0" w14:textId="77777777" w:rsidR="003D269A" w:rsidRPr="000A0A5F" w:rsidRDefault="003D269A" w:rsidP="00FC69AF">
            <w:pPr>
              <w:pStyle w:val="TAL"/>
            </w:pPr>
            <w:r w:rsidRPr="000A0A5F">
              <w:t>MacAddr48</w:t>
            </w:r>
          </w:p>
        </w:tc>
        <w:tc>
          <w:tcPr>
            <w:tcW w:w="1948" w:type="dxa"/>
          </w:tcPr>
          <w:p w14:paraId="5AF88899" w14:textId="77777777" w:rsidR="003D269A" w:rsidRPr="000A0A5F" w:rsidRDefault="003D269A" w:rsidP="00FC69AF">
            <w:pPr>
              <w:pStyle w:val="TAL"/>
              <w:rPr>
                <w:lang w:eastAsia="zh-CN"/>
              </w:rPr>
            </w:pPr>
            <w:r w:rsidRPr="000A0A5F">
              <w:t>3GPP TS 29.571 [45]</w:t>
            </w:r>
          </w:p>
        </w:tc>
        <w:tc>
          <w:tcPr>
            <w:tcW w:w="2635" w:type="dxa"/>
          </w:tcPr>
          <w:p w14:paraId="0B9D4694" w14:textId="77777777" w:rsidR="003D269A" w:rsidRPr="000A0A5F" w:rsidRDefault="003D269A" w:rsidP="00FC69AF">
            <w:pPr>
              <w:pStyle w:val="TAL"/>
              <w:rPr>
                <w:lang w:eastAsia="zh-CN"/>
              </w:rPr>
            </w:pPr>
            <w:r w:rsidRPr="000A0A5F">
              <w:rPr>
                <w:rFonts w:cs="Arial"/>
                <w:szCs w:val="18"/>
              </w:rPr>
              <w:t>MAC Address.</w:t>
            </w:r>
          </w:p>
        </w:tc>
        <w:tc>
          <w:tcPr>
            <w:tcW w:w="2007" w:type="dxa"/>
          </w:tcPr>
          <w:p w14:paraId="2BA94BF2" w14:textId="77777777" w:rsidR="003D269A" w:rsidRDefault="003D269A" w:rsidP="00FC69AF">
            <w:pPr>
              <w:pStyle w:val="TAL"/>
            </w:pPr>
            <w:r w:rsidRPr="000A0A5F">
              <w:t>EthAsSessionQoS_5G</w:t>
            </w:r>
            <w:r>
              <w:t xml:space="preserve">, </w:t>
            </w:r>
          </w:p>
          <w:p w14:paraId="18D354E3" w14:textId="77777777" w:rsidR="003D269A" w:rsidRPr="000A0A5F" w:rsidRDefault="003D269A" w:rsidP="00FC69AF">
            <w:pPr>
              <w:pStyle w:val="TAL"/>
              <w:rPr>
                <w:rFonts w:cs="Arial"/>
                <w:szCs w:val="18"/>
              </w:rPr>
            </w:pPr>
            <w:proofErr w:type="spellStart"/>
            <w:r w:rsidRPr="000A0A5F">
              <w:t>enNB</w:t>
            </w:r>
            <w:proofErr w:type="spellEnd"/>
          </w:p>
        </w:tc>
      </w:tr>
      <w:tr w:rsidR="003D269A" w:rsidRPr="000A0A5F" w14:paraId="549616E0" w14:textId="77777777" w:rsidTr="00FC69AF">
        <w:trPr>
          <w:jc w:val="center"/>
        </w:trPr>
        <w:tc>
          <w:tcPr>
            <w:tcW w:w="3187" w:type="dxa"/>
          </w:tcPr>
          <w:p w14:paraId="1D606EE4" w14:textId="77777777" w:rsidR="003D269A" w:rsidRPr="000A0A5F" w:rsidRDefault="003D269A" w:rsidP="00FC69AF">
            <w:pPr>
              <w:pStyle w:val="TAL"/>
            </w:pPr>
            <w:r w:rsidRPr="000A0A5F">
              <w:t>MediaType</w:t>
            </w:r>
          </w:p>
        </w:tc>
        <w:tc>
          <w:tcPr>
            <w:tcW w:w="1948" w:type="dxa"/>
          </w:tcPr>
          <w:p w14:paraId="178AEE15" w14:textId="77777777" w:rsidR="003D269A" w:rsidRPr="000A0A5F" w:rsidRDefault="003D269A" w:rsidP="00FC69AF">
            <w:pPr>
              <w:pStyle w:val="TAL"/>
            </w:pPr>
            <w:r w:rsidRPr="000A0A5F">
              <w:rPr>
                <w:lang w:eastAsia="zh-CN"/>
              </w:rPr>
              <w:t>3GPP TS 29.514 [52]</w:t>
            </w:r>
          </w:p>
        </w:tc>
        <w:tc>
          <w:tcPr>
            <w:tcW w:w="2635" w:type="dxa"/>
          </w:tcPr>
          <w:p w14:paraId="47DC5985" w14:textId="77777777" w:rsidR="003D269A" w:rsidRPr="000A0A5F" w:rsidRDefault="003D269A" w:rsidP="00FC69AF">
            <w:pPr>
              <w:pStyle w:val="TAL"/>
              <w:rPr>
                <w:rFonts w:cs="Arial"/>
                <w:szCs w:val="18"/>
              </w:rPr>
            </w:pPr>
            <w:r>
              <w:rPr>
                <w:rFonts w:cs="Arial"/>
                <w:szCs w:val="18"/>
              </w:rPr>
              <w:t>Indicates the media type of a single-modal data flow of a multi-modal service.</w:t>
            </w:r>
          </w:p>
        </w:tc>
        <w:tc>
          <w:tcPr>
            <w:tcW w:w="2007" w:type="dxa"/>
          </w:tcPr>
          <w:p w14:paraId="6B631E80" w14:textId="77777777" w:rsidR="003D269A" w:rsidRPr="000A0A5F" w:rsidRDefault="003D269A" w:rsidP="00FC69AF">
            <w:pPr>
              <w:pStyle w:val="TAL"/>
              <w:rPr>
                <w:rFonts w:cs="Arial"/>
                <w:szCs w:val="18"/>
              </w:rPr>
            </w:pPr>
            <w:proofErr w:type="spellStart"/>
            <w:r w:rsidRPr="000A0A5F">
              <w:rPr>
                <w:rFonts w:cs="Arial"/>
                <w:szCs w:val="18"/>
              </w:rPr>
              <w:t>MultiMedia</w:t>
            </w:r>
            <w:proofErr w:type="spellEnd"/>
          </w:p>
        </w:tc>
      </w:tr>
      <w:tr w:rsidR="003D269A" w:rsidRPr="000A0A5F" w14:paraId="5D6EEF6F" w14:textId="77777777" w:rsidTr="00FC69AF">
        <w:trPr>
          <w:jc w:val="center"/>
        </w:trPr>
        <w:tc>
          <w:tcPr>
            <w:tcW w:w="3187" w:type="dxa"/>
          </w:tcPr>
          <w:p w14:paraId="1CF86B51" w14:textId="77777777" w:rsidR="003D269A" w:rsidRPr="000A0A5F" w:rsidRDefault="003D269A" w:rsidP="00FC69AF">
            <w:pPr>
              <w:pStyle w:val="TAL"/>
            </w:pPr>
            <w:proofErr w:type="spellStart"/>
            <w:r w:rsidRPr="000A0A5F">
              <w:t>MultiModalId</w:t>
            </w:r>
            <w:proofErr w:type="spellEnd"/>
          </w:p>
        </w:tc>
        <w:tc>
          <w:tcPr>
            <w:tcW w:w="1948" w:type="dxa"/>
          </w:tcPr>
          <w:p w14:paraId="0139B109" w14:textId="77777777" w:rsidR="003D269A" w:rsidRPr="000A0A5F" w:rsidRDefault="003D269A" w:rsidP="00FC69AF">
            <w:pPr>
              <w:pStyle w:val="TAL"/>
            </w:pPr>
            <w:r w:rsidRPr="000A0A5F">
              <w:rPr>
                <w:lang w:eastAsia="zh-CN"/>
              </w:rPr>
              <w:t>3GPP TS 29.514 [52]</w:t>
            </w:r>
          </w:p>
        </w:tc>
        <w:tc>
          <w:tcPr>
            <w:tcW w:w="2635" w:type="dxa"/>
          </w:tcPr>
          <w:p w14:paraId="1D495900" w14:textId="77777777" w:rsidR="003D269A" w:rsidRPr="000A0A5F" w:rsidRDefault="003D269A" w:rsidP="00FC69AF">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21E8075B" w14:textId="77777777" w:rsidR="003D269A" w:rsidRPr="000A0A5F" w:rsidRDefault="003D269A" w:rsidP="00FC69AF">
            <w:pPr>
              <w:pStyle w:val="TAL"/>
              <w:rPr>
                <w:rFonts w:cs="Arial"/>
                <w:szCs w:val="18"/>
              </w:rPr>
            </w:pPr>
            <w:proofErr w:type="spellStart"/>
            <w:r w:rsidRPr="000A0A5F">
              <w:rPr>
                <w:rFonts w:cs="Arial"/>
                <w:szCs w:val="18"/>
              </w:rPr>
              <w:t>MultiMedia</w:t>
            </w:r>
            <w:proofErr w:type="spellEnd"/>
          </w:p>
        </w:tc>
      </w:tr>
      <w:tr w:rsidR="003D269A" w:rsidRPr="000A0A5F" w14:paraId="1334AFE2" w14:textId="77777777" w:rsidTr="00FC69AF">
        <w:trPr>
          <w:jc w:val="center"/>
        </w:trPr>
        <w:tc>
          <w:tcPr>
            <w:tcW w:w="3187" w:type="dxa"/>
          </w:tcPr>
          <w:p w14:paraId="03E44E75" w14:textId="77777777" w:rsidR="003D269A" w:rsidRPr="000A0A5F" w:rsidRDefault="003D269A" w:rsidP="00FC69AF">
            <w:pPr>
              <w:pStyle w:val="TAL"/>
            </w:pPr>
            <w:proofErr w:type="spellStart"/>
            <w:r>
              <w:rPr>
                <w:lang w:eastAsia="zh-CN"/>
              </w:rPr>
              <w:lastRenderedPageBreak/>
              <w:t>NotifCap</w:t>
            </w:r>
            <w:proofErr w:type="spellEnd"/>
          </w:p>
        </w:tc>
        <w:tc>
          <w:tcPr>
            <w:tcW w:w="1948" w:type="dxa"/>
          </w:tcPr>
          <w:p w14:paraId="68A2811E" w14:textId="77777777" w:rsidR="003D269A" w:rsidRPr="000A0A5F" w:rsidRDefault="003D269A" w:rsidP="00FC69AF">
            <w:pPr>
              <w:pStyle w:val="TAL"/>
              <w:rPr>
                <w:lang w:eastAsia="zh-CN"/>
              </w:rPr>
            </w:pPr>
            <w:r w:rsidRPr="000A0A5F">
              <w:rPr>
                <w:lang w:eastAsia="zh-CN"/>
              </w:rPr>
              <w:t>3GPP TS 29.514 [52]</w:t>
            </w:r>
          </w:p>
        </w:tc>
        <w:tc>
          <w:tcPr>
            <w:tcW w:w="2635" w:type="dxa"/>
          </w:tcPr>
          <w:p w14:paraId="3D4058F4" w14:textId="77777777" w:rsidR="003D269A" w:rsidRPr="000A0A5F" w:rsidRDefault="003D269A" w:rsidP="00FC69AF">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007" w:type="dxa"/>
          </w:tcPr>
          <w:p w14:paraId="68A1688C" w14:textId="77777777" w:rsidR="003D269A" w:rsidRPr="000A0A5F" w:rsidRDefault="003D269A" w:rsidP="00FC69AF">
            <w:pPr>
              <w:pStyle w:val="TAL"/>
              <w:rPr>
                <w:rFonts w:cs="Arial"/>
                <w:szCs w:val="18"/>
              </w:rPr>
            </w:pPr>
            <w:proofErr w:type="spellStart"/>
            <w:r>
              <w:t>QoSMonCapRepo</w:t>
            </w:r>
            <w:proofErr w:type="spellEnd"/>
          </w:p>
        </w:tc>
      </w:tr>
      <w:tr w:rsidR="003D269A" w:rsidRPr="000A0A5F" w14:paraId="3DC93168" w14:textId="77777777" w:rsidTr="00FC69AF">
        <w:trPr>
          <w:jc w:val="center"/>
        </w:trPr>
        <w:tc>
          <w:tcPr>
            <w:tcW w:w="3187" w:type="dxa"/>
          </w:tcPr>
          <w:p w14:paraId="674C2F97" w14:textId="77777777" w:rsidR="003D269A" w:rsidRPr="000A0A5F" w:rsidRDefault="003D269A" w:rsidP="00FC69AF">
            <w:pPr>
              <w:pStyle w:val="TAL"/>
            </w:pPr>
            <w:proofErr w:type="spellStart"/>
            <w:r w:rsidRPr="000A0A5F">
              <w:t>PacketDelBudget</w:t>
            </w:r>
            <w:proofErr w:type="spellEnd"/>
          </w:p>
        </w:tc>
        <w:tc>
          <w:tcPr>
            <w:tcW w:w="1948" w:type="dxa"/>
          </w:tcPr>
          <w:p w14:paraId="70CAA06D" w14:textId="77777777" w:rsidR="003D269A" w:rsidRPr="000A0A5F" w:rsidRDefault="003D269A" w:rsidP="00FC69AF">
            <w:pPr>
              <w:pStyle w:val="TAL"/>
            </w:pPr>
            <w:r w:rsidRPr="000A0A5F">
              <w:t>3GPP TS 29.571 [45]</w:t>
            </w:r>
          </w:p>
        </w:tc>
        <w:tc>
          <w:tcPr>
            <w:tcW w:w="2635" w:type="dxa"/>
          </w:tcPr>
          <w:p w14:paraId="28795702" w14:textId="77777777" w:rsidR="003D269A" w:rsidRPr="000A0A5F" w:rsidRDefault="003D269A" w:rsidP="00FC69A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520BA04C" w14:textId="77777777" w:rsidR="003D269A" w:rsidRPr="000A0A5F" w:rsidRDefault="003D269A" w:rsidP="00FC69AF">
            <w:pPr>
              <w:pStyle w:val="TAL"/>
              <w:rPr>
                <w:rFonts w:cs="Arial"/>
                <w:szCs w:val="18"/>
              </w:rPr>
            </w:pPr>
            <w:r w:rsidRPr="000A0A5F">
              <w:t>Minimum = 1.</w:t>
            </w:r>
          </w:p>
        </w:tc>
        <w:tc>
          <w:tcPr>
            <w:tcW w:w="2007" w:type="dxa"/>
          </w:tcPr>
          <w:p w14:paraId="231162C5" w14:textId="77777777" w:rsidR="003D269A" w:rsidRDefault="003D269A" w:rsidP="00FC69AF">
            <w:pPr>
              <w:pStyle w:val="TAC"/>
              <w:jc w:val="left"/>
              <w:rPr>
                <w:rFonts w:cs="Arial"/>
                <w:szCs w:val="18"/>
                <w:lang w:eastAsia="zh-CN"/>
              </w:rPr>
            </w:pPr>
            <w:r>
              <w:rPr>
                <w:rFonts w:cs="Arial" w:hint="eastAsia"/>
                <w:szCs w:val="18"/>
                <w:lang w:eastAsia="zh-CN"/>
              </w:rPr>
              <w:t>T</w:t>
            </w:r>
            <w:r>
              <w:rPr>
                <w:rFonts w:cs="Arial"/>
                <w:szCs w:val="18"/>
                <w:lang w:eastAsia="zh-CN"/>
              </w:rPr>
              <w:t>SC_5G,</w:t>
            </w:r>
          </w:p>
          <w:p w14:paraId="6D06ED44" w14:textId="77777777" w:rsidR="003D269A" w:rsidRPr="000A0A5F" w:rsidRDefault="003D269A" w:rsidP="00FC69AF">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3D269A" w:rsidRPr="000A0A5F" w14:paraId="4E8E4D65" w14:textId="77777777" w:rsidTr="00FC69AF">
        <w:trPr>
          <w:jc w:val="center"/>
        </w:trPr>
        <w:tc>
          <w:tcPr>
            <w:tcW w:w="3187" w:type="dxa"/>
          </w:tcPr>
          <w:p w14:paraId="6A79253E" w14:textId="77777777" w:rsidR="003D269A" w:rsidRPr="000A0A5F" w:rsidRDefault="003D269A" w:rsidP="00FC69AF">
            <w:pPr>
              <w:pStyle w:val="TAL"/>
            </w:pPr>
            <w:proofErr w:type="spellStart"/>
            <w:r w:rsidRPr="000A0A5F">
              <w:t>PacketDelBudgetRm</w:t>
            </w:r>
            <w:proofErr w:type="spellEnd"/>
          </w:p>
        </w:tc>
        <w:tc>
          <w:tcPr>
            <w:tcW w:w="1948" w:type="dxa"/>
          </w:tcPr>
          <w:p w14:paraId="449699C9" w14:textId="77777777" w:rsidR="003D269A" w:rsidRPr="000A0A5F" w:rsidRDefault="003D269A" w:rsidP="00FC69AF">
            <w:pPr>
              <w:pStyle w:val="TAL"/>
            </w:pPr>
            <w:r w:rsidRPr="000A0A5F">
              <w:t>3GPP TS 29.571 [45]</w:t>
            </w:r>
          </w:p>
        </w:tc>
        <w:tc>
          <w:tcPr>
            <w:tcW w:w="2635" w:type="dxa"/>
          </w:tcPr>
          <w:p w14:paraId="60967AD3" w14:textId="77777777" w:rsidR="003D269A" w:rsidRPr="000A0A5F" w:rsidRDefault="003D269A" w:rsidP="00FC69AF">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07F2E372" w14:textId="77777777" w:rsidR="003D269A" w:rsidRPr="000A0A5F" w:rsidRDefault="003D269A" w:rsidP="00FC69A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C0C4A62" w14:textId="77777777" w:rsidR="003D269A" w:rsidRPr="000A0A5F" w:rsidRDefault="003D269A" w:rsidP="00FC69AF">
            <w:pPr>
              <w:pStyle w:val="TAL"/>
            </w:pPr>
            <w:proofErr w:type="spellStart"/>
            <w:r w:rsidRPr="000A0A5F">
              <w:rPr>
                <w:rFonts w:cs="Arial" w:hint="eastAsia"/>
                <w:lang w:eastAsia="zh-CN"/>
              </w:rPr>
              <w:t>R</w:t>
            </w:r>
            <w:r w:rsidRPr="000A0A5F">
              <w:rPr>
                <w:rFonts w:cs="Arial"/>
                <w:lang w:eastAsia="zh-CN"/>
              </w:rPr>
              <w:t>TLatency</w:t>
            </w:r>
            <w:proofErr w:type="spellEnd"/>
          </w:p>
        </w:tc>
      </w:tr>
      <w:tr w:rsidR="003D269A" w:rsidRPr="000A0A5F" w14:paraId="79A05B4A" w14:textId="77777777" w:rsidTr="00FC69AF">
        <w:trPr>
          <w:jc w:val="center"/>
        </w:trPr>
        <w:tc>
          <w:tcPr>
            <w:tcW w:w="3187" w:type="dxa"/>
          </w:tcPr>
          <w:p w14:paraId="443BF395" w14:textId="77777777" w:rsidR="003D269A" w:rsidRPr="000A0A5F" w:rsidRDefault="003D269A" w:rsidP="00FC69AF">
            <w:pPr>
              <w:pStyle w:val="TAL"/>
            </w:pPr>
            <w:proofErr w:type="spellStart"/>
            <w:r w:rsidRPr="000A0A5F">
              <w:t>PacketErrRate</w:t>
            </w:r>
            <w:proofErr w:type="spellEnd"/>
          </w:p>
        </w:tc>
        <w:tc>
          <w:tcPr>
            <w:tcW w:w="1948" w:type="dxa"/>
          </w:tcPr>
          <w:p w14:paraId="4AFC7771" w14:textId="77777777" w:rsidR="003D269A" w:rsidRPr="000A0A5F" w:rsidRDefault="003D269A" w:rsidP="00FC69AF">
            <w:pPr>
              <w:pStyle w:val="TAL"/>
            </w:pPr>
            <w:r w:rsidRPr="000A0A5F">
              <w:t>3GPP TS 29.571 [45]</w:t>
            </w:r>
          </w:p>
        </w:tc>
        <w:tc>
          <w:tcPr>
            <w:tcW w:w="2635" w:type="dxa"/>
          </w:tcPr>
          <w:p w14:paraId="527EFB7F" w14:textId="77777777" w:rsidR="003D269A" w:rsidRPr="000A0A5F" w:rsidRDefault="003D269A" w:rsidP="00FC69A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C8321FB" w14:textId="77777777" w:rsidR="003D269A" w:rsidRPr="000A0A5F" w:rsidRDefault="003D269A" w:rsidP="00FC69AF">
            <w:pPr>
              <w:pStyle w:val="TAL"/>
            </w:pPr>
            <w:r w:rsidRPr="000A0A5F">
              <w:t>Pattern: '^([0-9]E-[0-9])$'</w:t>
            </w:r>
          </w:p>
          <w:p w14:paraId="7DBB9B22" w14:textId="77777777" w:rsidR="003D269A" w:rsidRPr="000A0A5F" w:rsidRDefault="003D269A" w:rsidP="00FC69AF">
            <w:pPr>
              <w:pStyle w:val="TAL"/>
            </w:pPr>
          </w:p>
          <w:p w14:paraId="213B586C" w14:textId="77777777" w:rsidR="003D269A" w:rsidRPr="000A0A5F" w:rsidRDefault="003D269A" w:rsidP="00FC69AF">
            <w:pPr>
              <w:pStyle w:val="TAL"/>
              <w:rPr>
                <w:lang w:eastAsia="zh-CN"/>
              </w:rPr>
            </w:pPr>
            <w:r w:rsidRPr="000A0A5F">
              <w:rPr>
                <w:lang w:eastAsia="zh-CN"/>
              </w:rPr>
              <w:t>Examples:</w:t>
            </w:r>
          </w:p>
          <w:p w14:paraId="7CBBDE74" w14:textId="77777777" w:rsidR="003D269A" w:rsidRPr="000A0A5F" w:rsidRDefault="003D269A" w:rsidP="00FC69A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4E520352" w14:textId="77777777" w:rsidR="003D269A" w:rsidRPr="000A0A5F" w:rsidRDefault="003D269A" w:rsidP="00FC69A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3B56524E" w14:textId="77777777" w:rsidR="003D269A" w:rsidRPr="000A0A5F" w:rsidRDefault="003D269A" w:rsidP="00FC69AF">
            <w:pPr>
              <w:pStyle w:val="TAL"/>
              <w:rPr>
                <w:lang w:eastAsia="zh-CN"/>
              </w:rPr>
            </w:pPr>
            <w:r w:rsidRPr="000A0A5F">
              <w:t>ExtQoS_5G</w:t>
            </w:r>
          </w:p>
        </w:tc>
      </w:tr>
      <w:tr w:rsidR="003D269A" w:rsidRPr="000A0A5F" w14:paraId="397012FB" w14:textId="77777777" w:rsidTr="00FC69AF">
        <w:trPr>
          <w:jc w:val="center"/>
        </w:trPr>
        <w:tc>
          <w:tcPr>
            <w:tcW w:w="3187" w:type="dxa"/>
          </w:tcPr>
          <w:p w14:paraId="17DB27BC" w14:textId="77777777" w:rsidR="003D269A" w:rsidRPr="000A0A5F" w:rsidRDefault="003D269A" w:rsidP="00FC69AF">
            <w:pPr>
              <w:pStyle w:val="TAL"/>
            </w:pPr>
            <w:proofErr w:type="spellStart"/>
            <w:r w:rsidRPr="000A0A5F">
              <w:t>PacketErrRateRm</w:t>
            </w:r>
            <w:proofErr w:type="spellEnd"/>
          </w:p>
        </w:tc>
        <w:tc>
          <w:tcPr>
            <w:tcW w:w="1948" w:type="dxa"/>
          </w:tcPr>
          <w:p w14:paraId="4D9028E5" w14:textId="77777777" w:rsidR="003D269A" w:rsidRPr="000A0A5F" w:rsidRDefault="003D269A" w:rsidP="00FC69AF">
            <w:pPr>
              <w:pStyle w:val="TAL"/>
            </w:pPr>
            <w:r w:rsidRPr="000A0A5F">
              <w:t>3GPP TS 29.571 [45]</w:t>
            </w:r>
          </w:p>
        </w:tc>
        <w:tc>
          <w:tcPr>
            <w:tcW w:w="2635" w:type="dxa"/>
          </w:tcPr>
          <w:p w14:paraId="2E7DAB9D" w14:textId="77777777" w:rsidR="003D269A" w:rsidRPr="000A0A5F" w:rsidRDefault="003D269A" w:rsidP="00FC69AF">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62D7862" w14:textId="77777777" w:rsidR="003D269A" w:rsidRPr="000A0A5F" w:rsidRDefault="003D269A" w:rsidP="00FC69AF">
            <w:pPr>
              <w:pStyle w:val="TAL"/>
            </w:pPr>
            <w:r w:rsidRPr="000A0A5F">
              <w:t>ExtQoS_5G</w:t>
            </w:r>
          </w:p>
        </w:tc>
      </w:tr>
      <w:tr w:rsidR="003D269A" w:rsidRPr="000A0A5F" w14:paraId="396F75D3" w14:textId="77777777" w:rsidTr="00FC69AF">
        <w:trPr>
          <w:jc w:val="center"/>
        </w:trPr>
        <w:tc>
          <w:tcPr>
            <w:tcW w:w="3187" w:type="dxa"/>
          </w:tcPr>
          <w:p w14:paraId="1B94F6AF" w14:textId="77777777" w:rsidR="003D269A" w:rsidRPr="000A0A5F" w:rsidRDefault="003D269A" w:rsidP="00FC69AF">
            <w:pPr>
              <w:pStyle w:val="TAL"/>
            </w:pPr>
            <w:proofErr w:type="spellStart"/>
            <w:r w:rsidRPr="000A0A5F">
              <w:rPr>
                <w:rFonts w:hint="eastAsia"/>
                <w:lang w:val="en-US" w:eastAsia="zh-CN"/>
              </w:rPr>
              <w:t>PdvMonitoringReport</w:t>
            </w:r>
            <w:proofErr w:type="spellEnd"/>
          </w:p>
        </w:tc>
        <w:tc>
          <w:tcPr>
            <w:tcW w:w="1948" w:type="dxa"/>
          </w:tcPr>
          <w:p w14:paraId="3CC866B3" w14:textId="77777777" w:rsidR="003D269A" w:rsidRPr="000A0A5F" w:rsidRDefault="003D269A" w:rsidP="00FC69AF">
            <w:pPr>
              <w:pStyle w:val="TAL"/>
            </w:pPr>
            <w:r w:rsidRPr="000A0A5F">
              <w:t>3GPP TS 29.514 [52]</w:t>
            </w:r>
          </w:p>
        </w:tc>
        <w:tc>
          <w:tcPr>
            <w:tcW w:w="2635" w:type="dxa"/>
          </w:tcPr>
          <w:p w14:paraId="6F18B3AC" w14:textId="77777777" w:rsidR="003D269A" w:rsidRPr="000A0A5F" w:rsidRDefault="003D269A" w:rsidP="00FC69AF">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21B1B4BD" w14:textId="77777777" w:rsidR="003D269A" w:rsidRPr="000A0A5F" w:rsidRDefault="003D269A" w:rsidP="00FC69AF">
            <w:pPr>
              <w:pStyle w:val="TAL"/>
            </w:pPr>
            <w:proofErr w:type="spellStart"/>
            <w:r w:rsidRPr="000A0A5F">
              <w:rPr>
                <w:rFonts w:hint="eastAsia"/>
                <w:lang w:eastAsia="zh-CN"/>
              </w:rPr>
              <w:t>EnQoSMon</w:t>
            </w:r>
            <w:proofErr w:type="spellEnd"/>
          </w:p>
        </w:tc>
      </w:tr>
      <w:tr w:rsidR="003D269A" w:rsidRPr="000A0A5F" w14:paraId="008DB0D1" w14:textId="77777777" w:rsidTr="00FC69AF">
        <w:trPr>
          <w:jc w:val="center"/>
        </w:trPr>
        <w:tc>
          <w:tcPr>
            <w:tcW w:w="3187" w:type="dxa"/>
          </w:tcPr>
          <w:p w14:paraId="0407FE37" w14:textId="77777777" w:rsidR="003D269A" w:rsidRPr="000A0A5F" w:rsidRDefault="003D269A" w:rsidP="00FC69AF">
            <w:pPr>
              <w:pStyle w:val="TAL"/>
            </w:pPr>
            <w:proofErr w:type="spellStart"/>
            <w:r w:rsidRPr="000A0A5F">
              <w:t>PeriodicityInfo</w:t>
            </w:r>
            <w:proofErr w:type="spellEnd"/>
          </w:p>
        </w:tc>
        <w:tc>
          <w:tcPr>
            <w:tcW w:w="1948" w:type="dxa"/>
          </w:tcPr>
          <w:p w14:paraId="41B0404C" w14:textId="77777777" w:rsidR="003D269A" w:rsidRPr="000A0A5F" w:rsidRDefault="003D269A" w:rsidP="00FC69AF">
            <w:pPr>
              <w:pStyle w:val="TAL"/>
            </w:pPr>
            <w:r w:rsidRPr="000A0A5F">
              <w:t>3GPP TS 29.514 [52]</w:t>
            </w:r>
          </w:p>
        </w:tc>
        <w:tc>
          <w:tcPr>
            <w:tcW w:w="2635" w:type="dxa"/>
          </w:tcPr>
          <w:p w14:paraId="219F85EB" w14:textId="77777777" w:rsidR="003D269A" w:rsidRPr="000A0A5F" w:rsidRDefault="003D269A" w:rsidP="00FC69AF">
            <w:pPr>
              <w:pStyle w:val="TAL"/>
            </w:pPr>
            <w:r w:rsidRPr="000A0A5F">
              <w:rPr>
                <w:rFonts w:hint="eastAsia"/>
              </w:rPr>
              <w:t>I</w:t>
            </w:r>
            <w:r w:rsidRPr="000A0A5F">
              <w:t>ndicates the time period between the start of the two data bursts in Uplink and/or Downlink direction.</w:t>
            </w:r>
          </w:p>
        </w:tc>
        <w:tc>
          <w:tcPr>
            <w:tcW w:w="2007" w:type="dxa"/>
          </w:tcPr>
          <w:p w14:paraId="7FE147D5" w14:textId="77777777" w:rsidR="003D269A" w:rsidRPr="000A0A5F" w:rsidRDefault="003D269A" w:rsidP="00FC69AF">
            <w:pPr>
              <w:pStyle w:val="TAL"/>
            </w:pPr>
            <w:proofErr w:type="spellStart"/>
            <w:r w:rsidRPr="000A0A5F">
              <w:t>PowerSaving</w:t>
            </w:r>
            <w:proofErr w:type="spellEnd"/>
          </w:p>
        </w:tc>
      </w:tr>
      <w:tr w:rsidR="003D269A" w:rsidRPr="000A0A5F" w14:paraId="0F7E412A" w14:textId="77777777" w:rsidTr="00FC69AF">
        <w:trPr>
          <w:jc w:val="center"/>
        </w:trPr>
        <w:tc>
          <w:tcPr>
            <w:tcW w:w="3187" w:type="dxa"/>
            <w:vAlign w:val="center"/>
          </w:tcPr>
          <w:p w14:paraId="56C4EDE8" w14:textId="77777777" w:rsidR="003D269A" w:rsidRPr="000A0A5F" w:rsidRDefault="003D269A" w:rsidP="00FC69AF">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5BE7CF06" w14:textId="77777777" w:rsidR="003D269A" w:rsidRPr="000A0A5F" w:rsidRDefault="003D269A" w:rsidP="00FC69AF">
            <w:pPr>
              <w:pStyle w:val="TAL"/>
            </w:pPr>
            <w:r w:rsidRPr="000A0A5F">
              <w:t>3GPP TS 29.571 [45]</w:t>
            </w:r>
          </w:p>
        </w:tc>
        <w:tc>
          <w:tcPr>
            <w:tcW w:w="2635" w:type="dxa"/>
            <w:vAlign w:val="center"/>
          </w:tcPr>
          <w:p w14:paraId="66FDF424" w14:textId="77777777" w:rsidR="003D269A" w:rsidRPr="000A0A5F" w:rsidRDefault="003D269A" w:rsidP="00FC69AF">
            <w:pPr>
              <w:pStyle w:val="TAL"/>
              <w:rPr>
                <w:rFonts w:cs="Arial"/>
                <w:szCs w:val="18"/>
              </w:rPr>
            </w:pPr>
            <w:r w:rsidRPr="000A0A5F">
              <w:t>Represents the PDU Set level QoS parameters.</w:t>
            </w:r>
          </w:p>
        </w:tc>
        <w:tc>
          <w:tcPr>
            <w:tcW w:w="2007" w:type="dxa"/>
          </w:tcPr>
          <w:p w14:paraId="378BF68D" w14:textId="77777777" w:rsidR="003D269A" w:rsidRPr="000A0A5F" w:rsidRDefault="003D269A" w:rsidP="00FC69AF">
            <w:pPr>
              <w:pStyle w:val="TAL"/>
            </w:pPr>
            <w:proofErr w:type="spellStart"/>
            <w:r w:rsidRPr="000A0A5F">
              <w:rPr>
                <w:rFonts w:cs="Arial"/>
              </w:rPr>
              <w:t>PDUSetHandling</w:t>
            </w:r>
            <w:proofErr w:type="spellEnd"/>
          </w:p>
        </w:tc>
      </w:tr>
      <w:tr w:rsidR="003D269A" w:rsidRPr="000A0A5F" w14:paraId="3CBB9D72" w14:textId="77777777" w:rsidTr="00FC69AF">
        <w:trPr>
          <w:jc w:val="center"/>
        </w:trPr>
        <w:tc>
          <w:tcPr>
            <w:tcW w:w="3187" w:type="dxa"/>
            <w:vAlign w:val="center"/>
          </w:tcPr>
          <w:p w14:paraId="799695BC" w14:textId="77777777" w:rsidR="003D269A" w:rsidRPr="000A0A5F" w:rsidRDefault="003D269A" w:rsidP="00FC69AF">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20FB5751" w14:textId="77777777" w:rsidR="003D269A" w:rsidRPr="000A0A5F" w:rsidRDefault="003D269A" w:rsidP="00FC69AF">
            <w:pPr>
              <w:pStyle w:val="TAL"/>
            </w:pPr>
            <w:r w:rsidRPr="000A0A5F">
              <w:t>3GPP TS 29.571 [45]</w:t>
            </w:r>
          </w:p>
        </w:tc>
        <w:tc>
          <w:tcPr>
            <w:tcW w:w="2635" w:type="dxa"/>
            <w:vAlign w:val="center"/>
          </w:tcPr>
          <w:p w14:paraId="65518861" w14:textId="77777777" w:rsidR="003D269A" w:rsidRPr="000A0A5F" w:rsidRDefault="003D269A" w:rsidP="00FC69AF">
            <w:pPr>
              <w:pStyle w:val="TAL"/>
              <w:rPr>
                <w:rFonts w:cs="Arial"/>
                <w:szCs w:val="18"/>
              </w:rPr>
            </w:pPr>
            <w:r w:rsidRPr="000A0A5F">
              <w:t>Represents the PDU Set level QoS parameters to be modified.</w:t>
            </w:r>
          </w:p>
        </w:tc>
        <w:tc>
          <w:tcPr>
            <w:tcW w:w="2007" w:type="dxa"/>
          </w:tcPr>
          <w:p w14:paraId="03E9D5CC" w14:textId="77777777" w:rsidR="003D269A" w:rsidRPr="000A0A5F" w:rsidRDefault="003D269A" w:rsidP="00FC69AF">
            <w:pPr>
              <w:pStyle w:val="TAL"/>
            </w:pPr>
            <w:proofErr w:type="spellStart"/>
            <w:r w:rsidRPr="000A0A5F">
              <w:rPr>
                <w:rFonts w:cs="Arial"/>
              </w:rPr>
              <w:t>PDUSetHandling</w:t>
            </w:r>
            <w:proofErr w:type="spellEnd"/>
          </w:p>
        </w:tc>
      </w:tr>
      <w:tr w:rsidR="003D269A" w:rsidRPr="000A0A5F" w14:paraId="34A37349" w14:textId="77777777" w:rsidTr="00FC69AF">
        <w:trPr>
          <w:jc w:val="center"/>
        </w:trPr>
        <w:tc>
          <w:tcPr>
            <w:tcW w:w="3187" w:type="dxa"/>
          </w:tcPr>
          <w:p w14:paraId="0493E9F2" w14:textId="77777777" w:rsidR="003D269A" w:rsidRPr="000A0A5F" w:rsidRDefault="003D269A" w:rsidP="00FC69AF">
            <w:pPr>
              <w:pStyle w:val="TAL"/>
            </w:pPr>
            <w:proofErr w:type="spellStart"/>
            <w:r w:rsidRPr="000A0A5F">
              <w:t>PlmnIdNid</w:t>
            </w:r>
            <w:proofErr w:type="spellEnd"/>
          </w:p>
        </w:tc>
        <w:tc>
          <w:tcPr>
            <w:tcW w:w="1948" w:type="dxa"/>
          </w:tcPr>
          <w:p w14:paraId="39829FFD" w14:textId="77777777" w:rsidR="003D269A" w:rsidRPr="000A0A5F" w:rsidRDefault="003D269A" w:rsidP="00FC69AF">
            <w:pPr>
              <w:pStyle w:val="TAL"/>
            </w:pPr>
            <w:r w:rsidRPr="000A0A5F">
              <w:t>3GPP TS 29.571 [45]</w:t>
            </w:r>
          </w:p>
        </w:tc>
        <w:tc>
          <w:tcPr>
            <w:tcW w:w="2635" w:type="dxa"/>
          </w:tcPr>
          <w:p w14:paraId="634073CA" w14:textId="77777777" w:rsidR="003D269A" w:rsidRPr="000A0A5F" w:rsidRDefault="003D269A" w:rsidP="00FC69A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3AA70624" w14:textId="77777777" w:rsidR="003D269A" w:rsidRPr="000A0A5F" w:rsidRDefault="003D269A" w:rsidP="00FC69AF">
            <w:pPr>
              <w:pStyle w:val="TAL"/>
              <w:rPr>
                <w:rFonts w:cs="Arial"/>
                <w:szCs w:val="18"/>
              </w:rPr>
            </w:pPr>
            <w:r w:rsidRPr="000A0A5F">
              <w:t>enNB_5G</w:t>
            </w:r>
          </w:p>
        </w:tc>
      </w:tr>
      <w:tr w:rsidR="003D269A" w:rsidRPr="000A0A5F" w14:paraId="35DF698B" w14:textId="77777777" w:rsidTr="00FC69AF">
        <w:trPr>
          <w:jc w:val="center"/>
        </w:trPr>
        <w:tc>
          <w:tcPr>
            <w:tcW w:w="3187" w:type="dxa"/>
          </w:tcPr>
          <w:p w14:paraId="7D8A9A0C" w14:textId="77777777" w:rsidR="003D269A" w:rsidRPr="000A0A5F" w:rsidRDefault="003D269A" w:rsidP="00FC69AF">
            <w:pPr>
              <w:pStyle w:val="TAL"/>
            </w:pPr>
            <w:proofErr w:type="spellStart"/>
            <w:r w:rsidRPr="000A0A5F">
              <w:t>Proto</w:t>
            </w:r>
            <w:r>
              <w:t>col</w:t>
            </w:r>
            <w:r w:rsidRPr="000A0A5F">
              <w:t>Desc</w:t>
            </w:r>
            <w:r>
              <w:t>ription</w:t>
            </w:r>
            <w:proofErr w:type="spellEnd"/>
          </w:p>
        </w:tc>
        <w:tc>
          <w:tcPr>
            <w:tcW w:w="1948" w:type="dxa"/>
          </w:tcPr>
          <w:p w14:paraId="4944B917" w14:textId="77777777" w:rsidR="003D269A" w:rsidRPr="000A0A5F" w:rsidRDefault="003D269A" w:rsidP="00FC69AF">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6C7D9593" w14:textId="77777777" w:rsidR="003D269A" w:rsidRPr="000A0A5F" w:rsidRDefault="003D269A" w:rsidP="00FC69AF">
            <w:pPr>
              <w:pStyle w:val="TAL"/>
            </w:pPr>
            <w:r w:rsidRPr="000A0A5F">
              <w:rPr>
                <w:lang w:eastAsia="zh-CN"/>
              </w:rPr>
              <w:t>Represents Protocol description of the media flow</w:t>
            </w:r>
          </w:p>
        </w:tc>
        <w:tc>
          <w:tcPr>
            <w:tcW w:w="2007" w:type="dxa"/>
          </w:tcPr>
          <w:p w14:paraId="28E009A9" w14:textId="77777777" w:rsidR="003D269A" w:rsidRPr="000A0A5F" w:rsidRDefault="003D269A" w:rsidP="00FC69AF">
            <w:pPr>
              <w:pStyle w:val="TAL"/>
            </w:pPr>
            <w:proofErr w:type="spellStart"/>
            <w:r>
              <w:t>PDUSetHandling</w:t>
            </w:r>
            <w:proofErr w:type="spellEnd"/>
            <w:r>
              <w:br/>
            </w:r>
            <w:proofErr w:type="spellStart"/>
            <w:r>
              <w:t>PowerSaving</w:t>
            </w:r>
            <w:proofErr w:type="spellEnd"/>
          </w:p>
        </w:tc>
      </w:tr>
      <w:tr w:rsidR="003D269A" w:rsidRPr="000A0A5F" w14:paraId="678E757A" w14:textId="77777777" w:rsidTr="00FC69AF">
        <w:trPr>
          <w:jc w:val="center"/>
        </w:trPr>
        <w:tc>
          <w:tcPr>
            <w:tcW w:w="3187" w:type="dxa"/>
          </w:tcPr>
          <w:p w14:paraId="56E0C878" w14:textId="77777777" w:rsidR="003D269A" w:rsidRPr="000A0A5F" w:rsidRDefault="003D269A" w:rsidP="00FC69AF">
            <w:pPr>
              <w:pStyle w:val="TAL"/>
            </w:pPr>
            <w:proofErr w:type="spellStart"/>
            <w:r w:rsidRPr="000A0A5F">
              <w:t>Proto</w:t>
            </w:r>
            <w:r>
              <w:t>col</w:t>
            </w:r>
            <w:r w:rsidRPr="000A0A5F">
              <w:t>Desc</w:t>
            </w:r>
            <w:r>
              <w:t>riptionRm</w:t>
            </w:r>
            <w:proofErr w:type="spellEnd"/>
          </w:p>
        </w:tc>
        <w:tc>
          <w:tcPr>
            <w:tcW w:w="1948" w:type="dxa"/>
          </w:tcPr>
          <w:p w14:paraId="08778EAC" w14:textId="77777777" w:rsidR="003D269A" w:rsidRPr="000A0A5F" w:rsidRDefault="003D269A" w:rsidP="00FC69AF">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6DA8FF40" w14:textId="77777777" w:rsidR="003D269A" w:rsidRPr="000A0A5F" w:rsidRDefault="003D269A" w:rsidP="00FC69AF">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07551EE2" w14:textId="77777777" w:rsidR="003D269A" w:rsidRDefault="003D269A" w:rsidP="00FC69AF">
            <w:pPr>
              <w:pStyle w:val="TAL"/>
            </w:pPr>
            <w:proofErr w:type="spellStart"/>
            <w:r>
              <w:t>PDUSetHandling</w:t>
            </w:r>
            <w:proofErr w:type="spellEnd"/>
            <w:r>
              <w:br/>
            </w:r>
            <w:proofErr w:type="spellStart"/>
            <w:r>
              <w:t>PowerSaving</w:t>
            </w:r>
            <w:proofErr w:type="spellEnd"/>
          </w:p>
        </w:tc>
      </w:tr>
      <w:tr w:rsidR="003D269A" w:rsidRPr="000A0A5F" w14:paraId="4B7A07A4" w14:textId="77777777" w:rsidTr="00FC69AF">
        <w:trPr>
          <w:jc w:val="center"/>
        </w:trPr>
        <w:tc>
          <w:tcPr>
            <w:tcW w:w="3187" w:type="dxa"/>
          </w:tcPr>
          <w:p w14:paraId="5F3DBE0F" w14:textId="77777777" w:rsidR="003D269A" w:rsidRPr="000A0A5F" w:rsidRDefault="003D269A" w:rsidP="00FC69AF">
            <w:pPr>
              <w:pStyle w:val="TAL"/>
            </w:pPr>
            <w:proofErr w:type="spellStart"/>
            <w:r w:rsidRPr="000A0A5F">
              <w:t>RatType</w:t>
            </w:r>
            <w:proofErr w:type="spellEnd"/>
          </w:p>
        </w:tc>
        <w:tc>
          <w:tcPr>
            <w:tcW w:w="1948" w:type="dxa"/>
          </w:tcPr>
          <w:p w14:paraId="5EB11F23" w14:textId="77777777" w:rsidR="003D269A" w:rsidRPr="000A0A5F" w:rsidRDefault="003D269A" w:rsidP="00FC69AF">
            <w:pPr>
              <w:pStyle w:val="TAL"/>
            </w:pPr>
            <w:r w:rsidRPr="000A0A5F">
              <w:t>3GPP TS 29.571 [45]</w:t>
            </w:r>
          </w:p>
        </w:tc>
        <w:tc>
          <w:tcPr>
            <w:tcW w:w="2635" w:type="dxa"/>
          </w:tcPr>
          <w:p w14:paraId="4C046BD0" w14:textId="77777777" w:rsidR="003D269A" w:rsidRPr="000A0A5F" w:rsidRDefault="003D269A" w:rsidP="00FC69AF">
            <w:pPr>
              <w:pStyle w:val="TAL"/>
              <w:rPr>
                <w:rFonts w:cs="Arial"/>
                <w:szCs w:val="18"/>
              </w:rPr>
            </w:pPr>
            <w:r w:rsidRPr="000A0A5F">
              <w:rPr>
                <w:rFonts w:cs="Arial"/>
                <w:szCs w:val="18"/>
              </w:rPr>
              <w:t>Identifies the RAT Type.</w:t>
            </w:r>
          </w:p>
        </w:tc>
        <w:tc>
          <w:tcPr>
            <w:tcW w:w="2007" w:type="dxa"/>
          </w:tcPr>
          <w:p w14:paraId="60A8EC31" w14:textId="77777777" w:rsidR="003D269A" w:rsidRPr="000A0A5F" w:rsidRDefault="003D269A" w:rsidP="00FC69AF">
            <w:pPr>
              <w:pStyle w:val="TAL"/>
              <w:rPr>
                <w:rFonts w:cs="Arial"/>
                <w:szCs w:val="18"/>
              </w:rPr>
            </w:pPr>
            <w:r w:rsidRPr="000A0A5F">
              <w:rPr>
                <w:rFonts w:cs="Arial"/>
                <w:szCs w:val="18"/>
              </w:rPr>
              <w:t>enNB_5G</w:t>
            </w:r>
          </w:p>
        </w:tc>
      </w:tr>
      <w:tr w:rsidR="003D269A" w:rsidRPr="000A0A5F" w14:paraId="13D6165F" w14:textId="77777777" w:rsidTr="00FC69AF">
        <w:trPr>
          <w:trHeight w:val="71"/>
          <w:jc w:val="center"/>
        </w:trPr>
        <w:tc>
          <w:tcPr>
            <w:tcW w:w="3187" w:type="dxa"/>
          </w:tcPr>
          <w:p w14:paraId="2383F160" w14:textId="77777777" w:rsidR="003D269A" w:rsidRPr="000A0A5F" w:rsidRDefault="003D269A" w:rsidP="00FC69AF">
            <w:pPr>
              <w:pStyle w:val="TAL"/>
            </w:pPr>
            <w:r w:rsidRPr="000A0A5F">
              <w:rPr>
                <w:rFonts w:hint="eastAsia"/>
                <w:noProof/>
                <w:lang w:eastAsia="zh-CN"/>
              </w:rPr>
              <w:t>ReportingFrequency</w:t>
            </w:r>
          </w:p>
        </w:tc>
        <w:tc>
          <w:tcPr>
            <w:tcW w:w="1948" w:type="dxa"/>
          </w:tcPr>
          <w:p w14:paraId="17CFBEB4" w14:textId="77777777" w:rsidR="003D269A" w:rsidRPr="000A0A5F" w:rsidRDefault="003D269A" w:rsidP="00FC69AF">
            <w:pPr>
              <w:pStyle w:val="TAL"/>
            </w:pPr>
            <w:r w:rsidRPr="000A0A5F">
              <w:t>3GPP TS 29.512 [8]</w:t>
            </w:r>
          </w:p>
        </w:tc>
        <w:tc>
          <w:tcPr>
            <w:tcW w:w="2635" w:type="dxa"/>
          </w:tcPr>
          <w:p w14:paraId="17D3B62A" w14:textId="77777777" w:rsidR="003D269A" w:rsidRPr="000A0A5F" w:rsidRDefault="003D269A" w:rsidP="00FC69A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30003AA2" w14:textId="77777777" w:rsidR="003D269A" w:rsidRPr="000A0A5F" w:rsidRDefault="003D269A" w:rsidP="00FC69AF">
            <w:pPr>
              <w:pStyle w:val="TAL"/>
              <w:rPr>
                <w:lang w:eastAsia="ko-KR"/>
              </w:rPr>
            </w:pPr>
          </w:p>
        </w:tc>
      </w:tr>
      <w:tr w:rsidR="003D269A" w:rsidRPr="000A0A5F" w14:paraId="0637D3FB" w14:textId="77777777" w:rsidTr="00FC69AF">
        <w:trPr>
          <w:jc w:val="center"/>
        </w:trPr>
        <w:tc>
          <w:tcPr>
            <w:tcW w:w="3187" w:type="dxa"/>
          </w:tcPr>
          <w:p w14:paraId="1724F2DC" w14:textId="77777777" w:rsidR="003D269A" w:rsidRPr="000A0A5F" w:rsidRDefault="003D269A" w:rsidP="00FC69AF">
            <w:pPr>
              <w:pStyle w:val="TAL"/>
            </w:pPr>
            <w:proofErr w:type="spellStart"/>
            <w:r w:rsidRPr="000A0A5F">
              <w:rPr>
                <w:lang w:eastAsia="zh-CN"/>
              </w:rPr>
              <w:lastRenderedPageBreak/>
              <w:t>RequestedQosMonitoringParameter</w:t>
            </w:r>
            <w:proofErr w:type="spellEnd"/>
          </w:p>
        </w:tc>
        <w:tc>
          <w:tcPr>
            <w:tcW w:w="1948" w:type="dxa"/>
          </w:tcPr>
          <w:p w14:paraId="7F85AC2C" w14:textId="77777777" w:rsidR="003D269A" w:rsidRPr="000A0A5F" w:rsidRDefault="003D269A" w:rsidP="00FC69AF">
            <w:pPr>
              <w:pStyle w:val="TAL"/>
            </w:pPr>
            <w:r w:rsidRPr="000A0A5F">
              <w:t>3GPP TS 29.512 [8]</w:t>
            </w:r>
          </w:p>
        </w:tc>
        <w:tc>
          <w:tcPr>
            <w:tcW w:w="2635" w:type="dxa"/>
          </w:tcPr>
          <w:p w14:paraId="462B1469" w14:textId="77777777" w:rsidR="003D269A" w:rsidRPr="000A0A5F" w:rsidRDefault="003D269A" w:rsidP="00FC69AF">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7DBAE6DE" w14:textId="77777777" w:rsidR="003D269A" w:rsidRPr="000A0A5F" w:rsidRDefault="003D269A" w:rsidP="00FC69AF">
            <w:pPr>
              <w:pStyle w:val="TAL"/>
              <w:rPr>
                <w:rFonts w:cs="Arial"/>
                <w:szCs w:val="18"/>
                <w:lang w:eastAsia="zh-CN"/>
              </w:rPr>
            </w:pPr>
          </w:p>
        </w:tc>
      </w:tr>
      <w:tr w:rsidR="003D269A" w:rsidRPr="000A0A5F" w14:paraId="1350BB09" w14:textId="77777777" w:rsidTr="00FC69AF">
        <w:trPr>
          <w:jc w:val="center"/>
        </w:trPr>
        <w:tc>
          <w:tcPr>
            <w:tcW w:w="3187" w:type="dxa"/>
          </w:tcPr>
          <w:p w14:paraId="26CBE514" w14:textId="77777777" w:rsidR="003D269A" w:rsidRPr="000A0A5F" w:rsidRDefault="003D269A" w:rsidP="00FC69AF">
            <w:pPr>
              <w:pStyle w:val="TAL"/>
              <w:rPr>
                <w:lang w:eastAsia="zh-CN"/>
              </w:rPr>
            </w:pPr>
            <w:proofErr w:type="spellStart"/>
            <w:r>
              <w:t>RttFlowReference</w:t>
            </w:r>
            <w:proofErr w:type="spellEnd"/>
          </w:p>
        </w:tc>
        <w:tc>
          <w:tcPr>
            <w:tcW w:w="1948" w:type="dxa"/>
          </w:tcPr>
          <w:p w14:paraId="77200023" w14:textId="77777777" w:rsidR="003D269A" w:rsidRPr="000A0A5F" w:rsidRDefault="003D269A" w:rsidP="00FC69AF">
            <w:pPr>
              <w:pStyle w:val="TAL"/>
            </w:pPr>
            <w:r w:rsidRPr="000A0A5F">
              <w:t>3GPP TS 29.514 [52]</w:t>
            </w:r>
          </w:p>
        </w:tc>
        <w:tc>
          <w:tcPr>
            <w:tcW w:w="2635" w:type="dxa"/>
          </w:tcPr>
          <w:p w14:paraId="21B230AF" w14:textId="77777777" w:rsidR="003D269A" w:rsidRPr="00D52541" w:rsidRDefault="003D269A" w:rsidP="00FC69AF">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4C0267B0" w14:textId="77777777" w:rsidR="003D269A" w:rsidRPr="00D52541" w:rsidRDefault="003D269A" w:rsidP="00FC69AF">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3D269A" w:rsidRPr="000A0A5F" w14:paraId="7CEC4472" w14:textId="77777777" w:rsidTr="00FC69AF">
        <w:trPr>
          <w:jc w:val="center"/>
        </w:trPr>
        <w:tc>
          <w:tcPr>
            <w:tcW w:w="3187" w:type="dxa"/>
          </w:tcPr>
          <w:p w14:paraId="1B23F18F" w14:textId="77777777" w:rsidR="003D269A" w:rsidRDefault="003D269A" w:rsidP="00FC69AF">
            <w:pPr>
              <w:pStyle w:val="TAL"/>
            </w:pPr>
            <w:proofErr w:type="spellStart"/>
            <w:r>
              <w:t>RttFlowReferenceRm</w:t>
            </w:r>
            <w:proofErr w:type="spellEnd"/>
          </w:p>
        </w:tc>
        <w:tc>
          <w:tcPr>
            <w:tcW w:w="1948" w:type="dxa"/>
          </w:tcPr>
          <w:p w14:paraId="4CF6B1A5" w14:textId="77777777" w:rsidR="003D269A" w:rsidRPr="000A0A5F" w:rsidRDefault="003D269A" w:rsidP="00FC69AF">
            <w:pPr>
              <w:pStyle w:val="TAL"/>
            </w:pPr>
            <w:r w:rsidRPr="000A0A5F">
              <w:t>3GPP TS 29.514 [52]</w:t>
            </w:r>
          </w:p>
        </w:tc>
        <w:tc>
          <w:tcPr>
            <w:tcW w:w="2635" w:type="dxa"/>
          </w:tcPr>
          <w:p w14:paraId="2F09F7B6" w14:textId="77777777" w:rsidR="003D269A" w:rsidRPr="00302889" w:rsidRDefault="003D269A" w:rsidP="00FC69AF">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7" w:type="dxa"/>
          </w:tcPr>
          <w:p w14:paraId="2C70C2C2" w14:textId="77777777" w:rsidR="003D269A" w:rsidRPr="000A0A5F" w:rsidRDefault="003D269A" w:rsidP="00FC69AF">
            <w:pPr>
              <w:pStyle w:val="TAL"/>
              <w:rPr>
                <w:rFonts w:cs="Arial"/>
                <w:lang w:eastAsia="zh-CN"/>
              </w:rPr>
            </w:pPr>
            <w:proofErr w:type="spellStart"/>
            <w:r>
              <w:rPr>
                <w:rFonts w:cs="Arial"/>
                <w:lang w:eastAsia="zh-CN"/>
              </w:rPr>
              <w:t>RTLatency</w:t>
            </w:r>
            <w:proofErr w:type="spellEnd"/>
          </w:p>
        </w:tc>
      </w:tr>
      <w:tr w:rsidR="003D269A" w:rsidRPr="000A0A5F" w14:paraId="6D72A8AF" w14:textId="77777777" w:rsidTr="00FC69AF">
        <w:trPr>
          <w:jc w:val="center"/>
        </w:trPr>
        <w:tc>
          <w:tcPr>
            <w:tcW w:w="3187" w:type="dxa"/>
          </w:tcPr>
          <w:p w14:paraId="0F0ABD8E" w14:textId="77777777" w:rsidR="003D269A" w:rsidRPr="000A0A5F" w:rsidRDefault="003D269A" w:rsidP="00FC69AF">
            <w:pPr>
              <w:pStyle w:val="TAL"/>
              <w:rPr>
                <w:lang w:eastAsia="zh-CN"/>
              </w:rPr>
            </w:pPr>
            <w:proofErr w:type="spellStart"/>
            <w:r w:rsidRPr="000A0A5F">
              <w:t>ServAuthInfo</w:t>
            </w:r>
            <w:proofErr w:type="spellEnd"/>
          </w:p>
        </w:tc>
        <w:tc>
          <w:tcPr>
            <w:tcW w:w="1948" w:type="dxa"/>
          </w:tcPr>
          <w:p w14:paraId="2A16B90B" w14:textId="77777777" w:rsidR="003D269A" w:rsidRPr="000A0A5F" w:rsidRDefault="003D269A" w:rsidP="00FC69AF">
            <w:pPr>
              <w:pStyle w:val="TAL"/>
            </w:pPr>
            <w:r w:rsidRPr="000A0A5F">
              <w:t>3GPP TS 29.514 [52]</w:t>
            </w:r>
          </w:p>
        </w:tc>
        <w:tc>
          <w:tcPr>
            <w:tcW w:w="2635" w:type="dxa"/>
          </w:tcPr>
          <w:p w14:paraId="44C5A746" w14:textId="77777777" w:rsidR="003D269A" w:rsidRPr="000A0A5F" w:rsidRDefault="003D269A" w:rsidP="00FC69A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6DAEFED2" w14:textId="77777777" w:rsidR="003D269A" w:rsidRPr="000A0A5F" w:rsidRDefault="003D269A" w:rsidP="00FC69AF">
            <w:pPr>
              <w:pStyle w:val="TAL"/>
              <w:rPr>
                <w:rFonts w:cs="Arial"/>
                <w:szCs w:val="18"/>
                <w:lang w:eastAsia="zh-CN"/>
              </w:rPr>
            </w:pPr>
            <w:proofErr w:type="spellStart"/>
            <w:r w:rsidRPr="000A0A5F">
              <w:rPr>
                <w:rFonts w:cs="Arial"/>
                <w:szCs w:val="18"/>
              </w:rPr>
              <w:t>EnQoSMon</w:t>
            </w:r>
            <w:proofErr w:type="spellEnd"/>
          </w:p>
        </w:tc>
      </w:tr>
      <w:tr w:rsidR="003D269A" w:rsidRPr="000A0A5F" w14:paraId="232D1A15" w14:textId="77777777" w:rsidTr="00FC69AF">
        <w:trPr>
          <w:jc w:val="center"/>
        </w:trPr>
        <w:tc>
          <w:tcPr>
            <w:tcW w:w="3187" w:type="dxa"/>
          </w:tcPr>
          <w:p w14:paraId="62BE3F14" w14:textId="77777777" w:rsidR="003D269A" w:rsidRPr="000A0A5F" w:rsidRDefault="003D269A" w:rsidP="00FC69AF">
            <w:pPr>
              <w:pStyle w:val="TAL"/>
              <w:rPr>
                <w:lang w:eastAsia="zh-CN"/>
              </w:rPr>
            </w:pPr>
            <w:proofErr w:type="spellStart"/>
            <w:r w:rsidRPr="000A0A5F">
              <w:rPr>
                <w:lang w:eastAsia="zh-CN"/>
              </w:rPr>
              <w:t>Snssai</w:t>
            </w:r>
            <w:proofErr w:type="spellEnd"/>
          </w:p>
        </w:tc>
        <w:tc>
          <w:tcPr>
            <w:tcW w:w="1948" w:type="dxa"/>
          </w:tcPr>
          <w:p w14:paraId="3786C5B2" w14:textId="77777777" w:rsidR="003D269A" w:rsidRPr="000A0A5F" w:rsidRDefault="003D269A" w:rsidP="00FC69A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485B18ED" w14:textId="77777777" w:rsidR="003D269A" w:rsidRPr="000A0A5F" w:rsidRDefault="003D269A" w:rsidP="00FC69A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69D81F13" w14:textId="77777777" w:rsidR="003D269A" w:rsidRPr="000A0A5F" w:rsidRDefault="003D269A" w:rsidP="00FC69AF">
            <w:pPr>
              <w:pStyle w:val="TAL"/>
              <w:rPr>
                <w:rFonts w:cs="Arial"/>
                <w:szCs w:val="18"/>
                <w:lang w:eastAsia="zh-CN"/>
              </w:rPr>
            </w:pPr>
          </w:p>
        </w:tc>
      </w:tr>
      <w:tr w:rsidR="003D269A" w:rsidRPr="000A0A5F" w14:paraId="6153BF86" w14:textId="77777777" w:rsidTr="00FC69AF">
        <w:trPr>
          <w:jc w:val="center"/>
        </w:trPr>
        <w:tc>
          <w:tcPr>
            <w:tcW w:w="3187" w:type="dxa"/>
          </w:tcPr>
          <w:p w14:paraId="144E6CFA" w14:textId="77777777" w:rsidR="003D269A" w:rsidRPr="000A0A5F" w:rsidRDefault="003D269A" w:rsidP="00FC69AF">
            <w:pPr>
              <w:pStyle w:val="TAL"/>
            </w:pPr>
            <w:proofErr w:type="spellStart"/>
            <w:r w:rsidRPr="000A0A5F">
              <w:t>SupportedFeatures</w:t>
            </w:r>
            <w:proofErr w:type="spellEnd"/>
          </w:p>
        </w:tc>
        <w:tc>
          <w:tcPr>
            <w:tcW w:w="1948" w:type="dxa"/>
          </w:tcPr>
          <w:p w14:paraId="1FB76207" w14:textId="77777777" w:rsidR="003D269A" w:rsidRPr="000A0A5F" w:rsidRDefault="003D269A" w:rsidP="00FC69AF">
            <w:pPr>
              <w:pStyle w:val="TAL"/>
              <w:rPr>
                <w:lang w:eastAsia="zh-CN"/>
              </w:rPr>
            </w:pPr>
            <w:r w:rsidRPr="000A0A5F">
              <w:rPr>
                <w:lang w:eastAsia="zh-CN"/>
              </w:rPr>
              <w:t>3GPP TS 29.571 [45]</w:t>
            </w:r>
          </w:p>
        </w:tc>
        <w:tc>
          <w:tcPr>
            <w:tcW w:w="2635" w:type="dxa"/>
          </w:tcPr>
          <w:p w14:paraId="59386AA7" w14:textId="77777777" w:rsidR="003D269A" w:rsidRPr="000A0A5F" w:rsidRDefault="003D269A" w:rsidP="00FC69AF">
            <w:pPr>
              <w:pStyle w:val="TAL"/>
              <w:rPr>
                <w:lang w:eastAsia="zh-CN"/>
              </w:rPr>
            </w:pPr>
            <w:r w:rsidRPr="000A0A5F">
              <w:rPr>
                <w:lang w:eastAsia="zh-CN"/>
              </w:rPr>
              <w:t>Used to negotiate the applicability of the optional features defined in table 5.14.4-1.</w:t>
            </w:r>
          </w:p>
        </w:tc>
        <w:tc>
          <w:tcPr>
            <w:tcW w:w="2007" w:type="dxa"/>
          </w:tcPr>
          <w:p w14:paraId="646066C7" w14:textId="77777777" w:rsidR="003D269A" w:rsidRPr="000A0A5F" w:rsidRDefault="003D269A" w:rsidP="00FC69AF">
            <w:pPr>
              <w:pStyle w:val="TAL"/>
              <w:rPr>
                <w:lang w:eastAsia="zh-CN"/>
              </w:rPr>
            </w:pPr>
          </w:p>
        </w:tc>
      </w:tr>
      <w:tr w:rsidR="003D269A" w:rsidRPr="000A0A5F" w14:paraId="766F0FBE" w14:textId="77777777" w:rsidTr="00FC69AF">
        <w:trPr>
          <w:jc w:val="center"/>
        </w:trPr>
        <w:tc>
          <w:tcPr>
            <w:tcW w:w="3187" w:type="dxa"/>
          </w:tcPr>
          <w:p w14:paraId="64E772B6" w14:textId="77777777" w:rsidR="003D269A" w:rsidRPr="000A0A5F" w:rsidRDefault="003D269A" w:rsidP="00FC69AF">
            <w:pPr>
              <w:pStyle w:val="TAL"/>
            </w:pPr>
            <w:proofErr w:type="spellStart"/>
            <w:r w:rsidRPr="004E7875">
              <w:rPr>
                <w:rFonts w:cs="Arial"/>
                <w:szCs w:val="18"/>
                <w:lang w:eastAsia="zh-CN"/>
              </w:rPr>
              <w:t>TemporalInValidity</w:t>
            </w:r>
            <w:proofErr w:type="spellEnd"/>
          </w:p>
        </w:tc>
        <w:tc>
          <w:tcPr>
            <w:tcW w:w="1948" w:type="dxa"/>
          </w:tcPr>
          <w:p w14:paraId="1E2893B3" w14:textId="77777777" w:rsidR="003D269A" w:rsidRPr="000A0A5F" w:rsidRDefault="003D269A" w:rsidP="00FC69AF">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15B6FCDE" w14:textId="77777777" w:rsidR="003D269A" w:rsidRPr="000A0A5F" w:rsidRDefault="003D269A" w:rsidP="00FC69AF">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280F8506" w14:textId="77777777" w:rsidR="003D269A" w:rsidRPr="000A0A5F" w:rsidRDefault="003D269A" w:rsidP="00FC69AF">
            <w:pPr>
              <w:pStyle w:val="TAL"/>
              <w:rPr>
                <w:lang w:eastAsia="zh-CN"/>
              </w:rPr>
            </w:pPr>
            <w:r>
              <w:rPr>
                <w:rFonts w:cs="Arial"/>
                <w:szCs w:val="18"/>
                <w:lang w:eastAsia="zh-CN"/>
              </w:rPr>
              <w:t>GMEC</w:t>
            </w:r>
          </w:p>
        </w:tc>
      </w:tr>
      <w:tr w:rsidR="003D269A" w:rsidRPr="000A0A5F" w14:paraId="1D964181" w14:textId="77777777" w:rsidTr="00FC69AF">
        <w:trPr>
          <w:jc w:val="center"/>
        </w:trPr>
        <w:tc>
          <w:tcPr>
            <w:tcW w:w="3187" w:type="dxa"/>
          </w:tcPr>
          <w:p w14:paraId="1DBBE0B0" w14:textId="77777777" w:rsidR="003D269A" w:rsidRPr="000A0A5F" w:rsidRDefault="003D269A" w:rsidP="00FC69AF">
            <w:pPr>
              <w:pStyle w:val="TAL"/>
            </w:pPr>
            <w:proofErr w:type="spellStart"/>
            <w:r w:rsidRPr="000A0A5F">
              <w:t>TscaiInputContainer</w:t>
            </w:r>
            <w:proofErr w:type="spellEnd"/>
          </w:p>
        </w:tc>
        <w:tc>
          <w:tcPr>
            <w:tcW w:w="1948" w:type="dxa"/>
          </w:tcPr>
          <w:p w14:paraId="4BA792BC" w14:textId="77777777" w:rsidR="003D269A" w:rsidRPr="000A0A5F" w:rsidRDefault="003D269A" w:rsidP="00FC69AF">
            <w:pPr>
              <w:pStyle w:val="TAL"/>
              <w:rPr>
                <w:lang w:eastAsia="zh-CN"/>
              </w:rPr>
            </w:pPr>
            <w:r w:rsidRPr="000A0A5F">
              <w:t>3GPP TS 29.514 [52]</w:t>
            </w:r>
          </w:p>
        </w:tc>
        <w:tc>
          <w:tcPr>
            <w:tcW w:w="2635" w:type="dxa"/>
          </w:tcPr>
          <w:p w14:paraId="76B5051E" w14:textId="77777777" w:rsidR="003D269A" w:rsidRPr="000A0A5F" w:rsidRDefault="003D269A" w:rsidP="00FC69AF">
            <w:pPr>
              <w:pStyle w:val="TAL"/>
              <w:rPr>
                <w:lang w:eastAsia="zh-CN"/>
              </w:rPr>
            </w:pPr>
            <w:r w:rsidRPr="000A0A5F">
              <w:t>TSCAI Input information container.</w:t>
            </w:r>
          </w:p>
        </w:tc>
        <w:tc>
          <w:tcPr>
            <w:tcW w:w="2007" w:type="dxa"/>
          </w:tcPr>
          <w:p w14:paraId="19925366" w14:textId="77777777" w:rsidR="003D269A" w:rsidRPr="000A0A5F" w:rsidRDefault="003D269A" w:rsidP="00FC69AF">
            <w:pPr>
              <w:pStyle w:val="TAL"/>
            </w:pPr>
            <w:r w:rsidRPr="000A0A5F">
              <w:t xml:space="preserve">TSC_5G, </w:t>
            </w:r>
            <w:proofErr w:type="spellStart"/>
            <w:r w:rsidRPr="000A0A5F">
              <w:t>MultiMedia</w:t>
            </w:r>
            <w:proofErr w:type="spellEnd"/>
            <w:r>
              <w:t xml:space="preserve">, </w:t>
            </w:r>
            <w:r w:rsidRPr="000A0A5F">
              <w:t>GMEC</w:t>
            </w:r>
          </w:p>
        </w:tc>
      </w:tr>
      <w:tr w:rsidR="003D269A" w:rsidRPr="000A0A5F" w14:paraId="51AB447D" w14:textId="77777777" w:rsidTr="00FC69AF">
        <w:trPr>
          <w:jc w:val="center"/>
        </w:trPr>
        <w:tc>
          <w:tcPr>
            <w:tcW w:w="3187" w:type="dxa"/>
          </w:tcPr>
          <w:p w14:paraId="285BB659" w14:textId="77777777" w:rsidR="003D269A" w:rsidRPr="000A0A5F" w:rsidRDefault="003D269A" w:rsidP="00FC69AF">
            <w:pPr>
              <w:pStyle w:val="TAL"/>
            </w:pPr>
            <w:proofErr w:type="spellStart"/>
            <w:r w:rsidRPr="000A0A5F">
              <w:t>TscPriorityLevel</w:t>
            </w:r>
            <w:proofErr w:type="spellEnd"/>
          </w:p>
        </w:tc>
        <w:tc>
          <w:tcPr>
            <w:tcW w:w="1948" w:type="dxa"/>
          </w:tcPr>
          <w:p w14:paraId="616F4EEB" w14:textId="77777777" w:rsidR="003D269A" w:rsidRPr="000A0A5F" w:rsidRDefault="003D269A" w:rsidP="00FC69AF">
            <w:pPr>
              <w:pStyle w:val="TAL"/>
            </w:pPr>
            <w:r w:rsidRPr="000A0A5F">
              <w:t>3GPP TS 29.514 [52]</w:t>
            </w:r>
          </w:p>
        </w:tc>
        <w:tc>
          <w:tcPr>
            <w:tcW w:w="2635" w:type="dxa"/>
          </w:tcPr>
          <w:p w14:paraId="06337E5E" w14:textId="77777777" w:rsidR="003D269A" w:rsidRPr="000A0A5F" w:rsidRDefault="003D269A" w:rsidP="00FC69AF">
            <w:pPr>
              <w:pStyle w:val="TAL"/>
            </w:pPr>
            <w:r w:rsidRPr="000A0A5F">
              <w:rPr>
                <w:rFonts w:cs="Arial"/>
                <w:szCs w:val="18"/>
              </w:rPr>
              <w:t>Represents priority of TSC Flows.</w:t>
            </w:r>
          </w:p>
        </w:tc>
        <w:tc>
          <w:tcPr>
            <w:tcW w:w="2007" w:type="dxa"/>
          </w:tcPr>
          <w:p w14:paraId="00838C55" w14:textId="77777777" w:rsidR="003D269A" w:rsidRPr="000A0A5F" w:rsidRDefault="003D269A" w:rsidP="00FC69AF">
            <w:pPr>
              <w:pStyle w:val="TAL"/>
              <w:rPr>
                <w:rFonts w:cs="Arial"/>
                <w:szCs w:val="18"/>
              </w:rPr>
            </w:pPr>
            <w:r w:rsidRPr="000A0A5F">
              <w:t>TSC_5G</w:t>
            </w:r>
          </w:p>
        </w:tc>
      </w:tr>
      <w:tr w:rsidR="003D269A" w:rsidRPr="000A0A5F" w14:paraId="0C88F71A" w14:textId="77777777" w:rsidTr="00FC69AF">
        <w:trPr>
          <w:jc w:val="center"/>
        </w:trPr>
        <w:tc>
          <w:tcPr>
            <w:tcW w:w="3187" w:type="dxa"/>
          </w:tcPr>
          <w:p w14:paraId="326F3E50" w14:textId="77777777" w:rsidR="003D269A" w:rsidRPr="000A0A5F" w:rsidRDefault="003D269A" w:rsidP="00FC69AF">
            <w:pPr>
              <w:pStyle w:val="TAL"/>
            </w:pPr>
            <w:proofErr w:type="spellStart"/>
            <w:r w:rsidRPr="000A0A5F">
              <w:t>TscPriorityLevelRm</w:t>
            </w:r>
            <w:proofErr w:type="spellEnd"/>
          </w:p>
        </w:tc>
        <w:tc>
          <w:tcPr>
            <w:tcW w:w="1948" w:type="dxa"/>
          </w:tcPr>
          <w:p w14:paraId="70B64C44" w14:textId="77777777" w:rsidR="003D269A" w:rsidRPr="000A0A5F" w:rsidRDefault="003D269A" w:rsidP="00FC69AF">
            <w:pPr>
              <w:pStyle w:val="TAL"/>
            </w:pPr>
            <w:r w:rsidRPr="000A0A5F">
              <w:t>3GPP TS 29.514 [52]</w:t>
            </w:r>
          </w:p>
        </w:tc>
        <w:tc>
          <w:tcPr>
            <w:tcW w:w="2635" w:type="dxa"/>
          </w:tcPr>
          <w:p w14:paraId="1C98B84D" w14:textId="77777777" w:rsidR="003D269A" w:rsidRPr="000A0A5F" w:rsidRDefault="003D269A" w:rsidP="00FC69AF">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29E33585" w14:textId="77777777" w:rsidR="003D269A" w:rsidRPr="000A0A5F" w:rsidRDefault="003D269A" w:rsidP="00FC69AF">
            <w:pPr>
              <w:pStyle w:val="TAL"/>
            </w:pPr>
            <w:r w:rsidRPr="000A0A5F">
              <w:t>TSC_5G</w:t>
            </w:r>
          </w:p>
        </w:tc>
      </w:tr>
      <w:tr w:rsidR="003D269A" w:rsidRPr="000A0A5F" w14:paraId="7FEA47AA" w14:textId="77777777" w:rsidTr="00FC69AF">
        <w:trPr>
          <w:jc w:val="center"/>
        </w:trPr>
        <w:tc>
          <w:tcPr>
            <w:tcW w:w="3187" w:type="dxa"/>
          </w:tcPr>
          <w:p w14:paraId="7D7C545E" w14:textId="77777777" w:rsidR="003D269A" w:rsidRPr="000A0A5F" w:rsidRDefault="003D269A" w:rsidP="00FC69AF">
            <w:pPr>
              <w:pStyle w:val="TAL"/>
            </w:pPr>
            <w:proofErr w:type="spellStart"/>
            <w:r w:rsidRPr="000A0A5F">
              <w:t>Uinteger</w:t>
            </w:r>
            <w:proofErr w:type="spellEnd"/>
          </w:p>
        </w:tc>
        <w:tc>
          <w:tcPr>
            <w:tcW w:w="1948" w:type="dxa"/>
          </w:tcPr>
          <w:p w14:paraId="25BD95A2" w14:textId="77777777" w:rsidR="003D269A" w:rsidRPr="000A0A5F" w:rsidRDefault="003D269A" w:rsidP="00FC69AF">
            <w:pPr>
              <w:pStyle w:val="TAL"/>
            </w:pPr>
            <w:r w:rsidRPr="000A0A5F">
              <w:t>3GPP TS 29.571 [45]</w:t>
            </w:r>
          </w:p>
        </w:tc>
        <w:tc>
          <w:tcPr>
            <w:tcW w:w="2635" w:type="dxa"/>
          </w:tcPr>
          <w:p w14:paraId="75222883" w14:textId="77777777" w:rsidR="003D269A" w:rsidRPr="000A0A5F" w:rsidRDefault="003D269A" w:rsidP="00FC69AF">
            <w:pPr>
              <w:pStyle w:val="TAL"/>
            </w:pPr>
            <w:r w:rsidRPr="000A0A5F">
              <w:t>Unsigned Integer, i.e. only value 0 and integers above 0 are permissible.</w:t>
            </w:r>
          </w:p>
          <w:p w14:paraId="3A79206D" w14:textId="77777777" w:rsidR="003D269A" w:rsidRPr="000A0A5F" w:rsidRDefault="003D269A" w:rsidP="00FC69AF">
            <w:pPr>
              <w:pStyle w:val="TAL"/>
            </w:pPr>
            <w:r w:rsidRPr="000A0A5F">
              <w:t>Minimum = 0.</w:t>
            </w:r>
          </w:p>
        </w:tc>
        <w:tc>
          <w:tcPr>
            <w:tcW w:w="2007" w:type="dxa"/>
          </w:tcPr>
          <w:p w14:paraId="53DDD2BC" w14:textId="77777777" w:rsidR="003D269A" w:rsidRPr="000A0A5F" w:rsidRDefault="003D269A" w:rsidP="00FC69AF">
            <w:pPr>
              <w:pStyle w:val="TAL"/>
            </w:pPr>
          </w:p>
        </w:tc>
      </w:tr>
      <w:tr w:rsidR="003D269A" w:rsidRPr="000A0A5F" w14:paraId="4514A12F" w14:textId="77777777" w:rsidTr="00FC69AF">
        <w:trPr>
          <w:jc w:val="center"/>
        </w:trPr>
        <w:tc>
          <w:tcPr>
            <w:tcW w:w="3187" w:type="dxa"/>
          </w:tcPr>
          <w:p w14:paraId="59CC4F00" w14:textId="77777777" w:rsidR="003D269A" w:rsidRPr="000A0A5F" w:rsidRDefault="003D269A" w:rsidP="00FC69AF">
            <w:pPr>
              <w:pStyle w:val="TAL"/>
            </w:pPr>
            <w:proofErr w:type="spellStart"/>
            <w:r w:rsidRPr="000A0A5F">
              <w:t>UintegerRm</w:t>
            </w:r>
            <w:proofErr w:type="spellEnd"/>
          </w:p>
        </w:tc>
        <w:tc>
          <w:tcPr>
            <w:tcW w:w="1948" w:type="dxa"/>
          </w:tcPr>
          <w:p w14:paraId="0DFF91CA" w14:textId="77777777" w:rsidR="003D269A" w:rsidRPr="000A0A5F" w:rsidRDefault="003D269A" w:rsidP="00FC69AF">
            <w:pPr>
              <w:pStyle w:val="TAL"/>
            </w:pPr>
            <w:r w:rsidRPr="000A0A5F">
              <w:t>3GPP TS 29.571 [45]</w:t>
            </w:r>
          </w:p>
        </w:tc>
        <w:tc>
          <w:tcPr>
            <w:tcW w:w="2635" w:type="dxa"/>
          </w:tcPr>
          <w:p w14:paraId="20889D3E" w14:textId="77777777" w:rsidR="003D269A" w:rsidRPr="000A0A5F" w:rsidRDefault="003D269A" w:rsidP="00FC69AF">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4052978" w14:textId="77777777" w:rsidR="003D269A" w:rsidRPr="000A0A5F" w:rsidRDefault="003D269A" w:rsidP="00FC69AF">
            <w:pPr>
              <w:pStyle w:val="TAL"/>
            </w:pPr>
          </w:p>
        </w:tc>
      </w:tr>
      <w:tr w:rsidR="003D269A" w:rsidRPr="000A0A5F" w14:paraId="224CDE2B" w14:textId="77777777" w:rsidTr="00FC69AF">
        <w:trPr>
          <w:jc w:val="center"/>
        </w:trPr>
        <w:tc>
          <w:tcPr>
            <w:tcW w:w="3187" w:type="dxa"/>
          </w:tcPr>
          <w:p w14:paraId="43785194" w14:textId="77777777" w:rsidR="003D269A" w:rsidRPr="000A0A5F" w:rsidRDefault="003D269A" w:rsidP="00FC69AF">
            <w:pPr>
              <w:pStyle w:val="TAL"/>
            </w:pPr>
            <w:proofErr w:type="spellStart"/>
            <w:r w:rsidRPr="000A0A5F">
              <w:t>UplinkDownlinkSupport</w:t>
            </w:r>
            <w:proofErr w:type="spellEnd"/>
          </w:p>
        </w:tc>
        <w:tc>
          <w:tcPr>
            <w:tcW w:w="1948" w:type="dxa"/>
          </w:tcPr>
          <w:p w14:paraId="79DE7BDF" w14:textId="77777777" w:rsidR="003D269A" w:rsidRPr="000A0A5F" w:rsidRDefault="003D269A" w:rsidP="00FC69AF">
            <w:pPr>
              <w:pStyle w:val="TAL"/>
            </w:pPr>
            <w:r w:rsidRPr="000A0A5F">
              <w:t>3GPP TS 29.514 [52]</w:t>
            </w:r>
          </w:p>
        </w:tc>
        <w:tc>
          <w:tcPr>
            <w:tcW w:w="2635" w:type="dxa"/>
          </w:tcPr>
          <w:p w14:paraId="6743036F" w14:textId="77777777" w:rsidR="003D269A" w:rsidRPr="000A0A5F" w:rsidRDefault="003D269A" w:rsidP="00FC69AF">
            <w:pPr>
              <w:pStyle w:val="TAL"/>
            </w:pPr>
            <w:r w:rsidRPr="000A0A5F">
              <w:rPr>
                <w:rFonts w:cs="Arial"/>
                <w:szCs w:val="18"/>
              </w:rPr>
              <w:t>Provides L4S support information.</w:t>
            </w:r>
          </w:p>
        </w:tc>
        <w:tc>
          <w:tcPr>
            <w:tcW w:w="2007" w:type="dxa"/>
          </w:tcPr>
          <w:p w14:paraId="10E7A90C" w14:textId="77777777" w:rsidR="003D269A" w:rsidRPr="000A0A5F" w:rsidRDefault="003D269A" w:rsidP="00FC69AF">
            <w:pPr>
              <w:pStyle w:val="TAL"/>
            </w:pPr>
            <w:r w:rsidRPr="000A0A5F">
              <w:t>L4S</w:t>
            </w:r>
            <w:r>
              <w:t xml:space="preserve">, </w:t>
            </w:r>
            <w:r w:rsidRPr="000A0A5F">
              <w:t>GMEC</w:t>
            </w:r>
          </w:p>
        </w:tc>
      </w:tr>
      <w:tr w:rsidR="003D269A" w:rsidRPr="000A0A5F" w14:paraId="59025B91" w14:textId="77777777" w:rsidTr="00FC69AF">
        <w:trPr>
          <w:jc w:val="center"/>
        </w:trPr>
        <w:tc>
          <w:tcPr>
            <w:tcW w:w="7770" w:type="dxa"/>
            <w:gridSpan w:val="3"/>
          </w:tcPr>
          <w:p w14:paraId="79F3E2EC" w14:textId="77777777" w:rsidR="003D269A" w:rsidRPr="000A0A5F" w:rsidRDefault="003D269A" w:rsidP="00FC69AF">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1C5566A1" w14:textId="77777777" w:rsidR="003D269A" w:rsidRPr="000A0A5F" w:rsidRDefault="003D269A" w:rsidP="00FC69A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134F01BD" w14:textId="77777777" w:rsidR="003D269A" w:rsidRPr="000A0A5F" w:rsidRDefault="003D269A" w:rsidP="00FC69AF">
            <w:pPr>
              <w:pStyle w:val="TAN"/>
            </w:pPr>
          </w:p>
        </w:tc>
      </w:tr>
    </w:tbl>
    <w:p w14:paraId="4A7FB473" w14:textId="77777777" w:rsidR="003D269A" w:rsidRPr="000A0A5F" w:rsidRDefault="003D269A" w:rsidP="003D269A"/>
    <w:p w14:paraId="203A7366" w14:textId="77777777" w:rsidR="003D269A" w:rsidRPr="000A0A5F" w:rsidRDefault="003D269A" w:rsidP="003D269A">
      <w:r w:rsidRPr="000A0A5F">
        <w:t xml:space="preserve">Table 5.14.2.1.1-2 specifies the data types defined for the </w:t>
      </w:r>
      <w:proofErr w:type="spellStart"/>
      <w:r w:rsidRPr="000A0A5F">
        <w:t>AsSessionWithQoS</w:t>
      </w:r>
      <w:proofErr w:type="spellEnd"/>
      <w:r w:rsidRPr="000A0A5F">
        <w:t xml:space="preserve"> API.</w:t>
      </w:r>
    </w:p>
    <w:p w14:paraId="7D69DECD" w14:textId="77777777" w:rsidR="003D269A" w:rsidRPr="000A0A5F" w:rsidRDefault="003D269A" w:rsidP="003D269A">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3D269A" w:rsidRPr="000A0A5F" w14:paraId="0A4D9C44" w14:textId="77777777" w:rsidTr="00FC69AF">
        <w:trPr>
          <w:jc w:val="center"/>
        </w:trPr>
        <w:tc>
          <w:tcPr>
            <w:tcW w:w="2888" w:type="dxa"/>
            <w:shd w:val="clear" w:color="auto" w:fill="C0C0C0"/>
            <w:vAlign w:val="center"/>
            <w:hideMark/>
          </w:tcPr>
          <w:p w14:paraId="61955B00" w14:textId="77777777" w:rsidR="003D269A" w:rsidRPr="000A0A5F" w:rsidRDefault="003D269A" w:rsidP="00FC69AF">
            <w:pPr>
              <w:pStyle w:val="TAH"/>
            </w:pPr>
            <w:r w:rsidRPr="000A0A5F">
              <w:t>Data type</w:t>
            </w:r>
          </w:p>
        </w:tc>
        <w:tc>
          <w:tcPr>
            <w:tcW w:w="1076" w:type="dxa"/>
            <w:shd w:val="clear" w:color="auto" w:fill="C0C0C0"/>
            <w:vAlign w:val="center"/>
          </w:tcPr>
          <w:p w14:paraId="39D10B02" w14:textId="77777777" w:rsidR="003D269A" w:rsidRPr="000A0A5F" w:rsidRDefault="003D269A" w:rsidP="00FC69AF">
            <w:pPr>
              <w:pStyle w:val="TAH"/>
            </w:pPr>
            <w:r w:rsidRPr="000A0A5F">
              <w:t>Clause defined</w:t>
            </w:r>
          </w:p>
        </w:tc>
        <w:tc>
          <w:tcPr>
            <w:tcW w:w="4253" w:type="dxa"/>
            <w:shd w:val="clear" w:color="auto" w:fill="C0C0C0"/>
            <w:vAlign w:val="center"/>
            <w:hideMark/>
          </w:tcPr>
          <w:p w14:paraId="23A016CF" w14:textId="77777777" w:rsidR="003D269A" w:rsidRPr="000A0A5F" w:rsidRDefault="003D269A" w:rsidP="00FC69AF">
            <w:pPr>
              <w:pStyle w:val="TAH"/>
            </w:pPr>
            <w:r w:rsidRPr="000A0A5F">
              <w:t>Description</w:t>
            </w:r>
          </w:p>
        </w:tc>
        <w:tc>
          <w:tcPr>
            <w:tcW w:w="1412" w:type="dxa"/>
            <w:shd w:val="clear" w:color="auto" w:fill="C0C0C0"/>
            <w:vAlign w:val="center"/>
          </w:tcPr>
          <w:p w14:paraId="4F97B6D3" w14:textId="77777777" w:rsidR="003D269A" w:rsidRPr="000A0A5F" w:rsidRDefault="003D269A" w:rsidP="00FC69AF">
            <w:pPr>
              <w:pStyle w:val="TAH"/>
            </w:pPr>
            <w:r w:rsidRPr="000A0A5F">
              <w:t>Applicability</w:t>
            </w:r>
          </w:p>
        </w:tc>
      </w:tr>
      <w:tr w:rsidR="003D269A" w:rsidRPr="000A0A5F" w14:paraId="701AEF72" w14:textId="77777777" w:rsidTr="00FC69AF">
        <w:trPr>
          <w:jc w:val="center"/>
        </w:trPr>
        <w:tc>
          <w:tcPr>
            <w:tcW w:w="2888" w:type="dxa"/>
            <w:shd w:val="clear" w:color="auto" w:fill="auto"/>
            <w:vAlign w:val="center"/>
          </w:tcPr>
          <w:p w14:paraId="5E70877C" w14:textId="77777777" w:rsidR="003D269A" w:rsidRDefault="003D269A" w:rsidP="00FC69AF">
            <w:pPr>
              <w:pStyle w:val="TAL"/>
            </w:pPr>
            <w:proofErr w:type="spellStart"/>
            <w:r>
              <w:t>AdditionInfoAsSessionWithQos</w:t>
            </w:r>
            <w:proofErr w:type="spellEnd"/>
          </w:p>
        </w:tc>
        <w:tc>
          <w:tcPr>
            <w:tcW w:w="1076" w:type="dxa"/>
            <w:shd w:val="clear" w:color="auto" w:fill="auto"/>
            <w:vAlign w:val="center"/>
          </w:tcPr>
          <w:p w14:paraId="1E0A9563" w14:textId="77777777" w:rsidR="003D269A" w:rsidRDefault="003D269A" w:rsidP="00FC69AF">
            <w:pPr>
              <w:pStyle w:val="TAL"/>
            </w:pPr>
            <w:r>
              <w:t>5.14.2.1.11</w:t>
            </w:r>
          </w:p>
        </w:tc>
        <w:tc>
          <w:tcPr>
            <w:tcW w:w="4253" w:type="dxa"/>
            <w:shd w:val="clear" w:color="auto" w:fill="auto"/>
            <w:vAlign w:val="center"/>
          </w:tcPr>
          <w:p w14:paraId="1711BBAD" w14:textId="77777777" w:rsidR="003D269A" w:rsidRPr="000A0A5F" w:rsidRDefault="003D269A" w:rsidP="00FC69AF">
            <w:pPr>
              <w:pStyle w:val="TAL"/>
            </w:pPr>
            <w:r w:rsidRPr="000A0A5F">
              <w:t>Describes additional error information specific for this API.</w:t>
            </w:r>
          </w:p>
        </w:tc>
        <w:tc>
          <w:tcPr>
            <w:tcW w:w="1412" w:type="dxa"/>
            <w:shd w:val="clear" w:color="auto" w:fill="auto"/>
            <w:vAlign w:val="center"/>
          </w:tcPr>
          <w:p w14:paraId="1E59A4FB" w14:textId="77777777" w:rsidR="003D269A" w:rsidRPr="000A0A5F" w:rsidRDefault="003D269A" w:rsidP="00FC69AF">
            <w:pPr>
              <w:pStyle w:val="TAL"/>
            </w:pPr>
          </w:p>
        </w:tc>
      </w:tr>
      <w:tr w:rsidR="003D269A" w:rsidRPr="000A0A5F" w14:paraId="7A2A0464" w14:textId="77777777" w:rsidTr="00FC69AF">
        <w:trPr>
          <w:jc w:val="center"/>
        </w:trPr>
        <w:tc>
          <w:tcPr>
            <w:tcW w:w="2888" w:type="dxa"/>
            <w:shd w:val="clear" w:color="auto" w:fill="auto"/>
            <w:vAlign w:val="center"/>
          </w:tcPr>
          <w:p w14:paraId="5460E671" w14:textId="77777777" w:rsidR="003D269A" w:rsidRPr="000A0A5F" w:rsidRDefault="003D269A" w:rsidP="00FC69AF">
            <w:pPr>
              <w:pStyle w:val="TAL"/>
            </w:pPr>
            <w:proofErr w:type="spellStart"/>
            <w:r w:rsidRPr="000A0A5F">
              <w:t>AsSessionWithQoSSubscription</w:t>
            </w:r>
            <w:proofErr w:type="spellEnd"/>
          </w:p>
        </w:tc>
        <w:tc>
          <w:tcPr>
            <w:tcW w:w="1076" w:type="dxa"/>
            <w:vAlign w:val="center"/>
          </w:tcPr>
          <w:p w14:paraId="24756AF9" w14:textId="77777777" w:rsidR="003D269A" w:rsidRPr="000A0A5F" w:rsidRDefault="003D269A" w:rsidP="00FC69AF">
            <w:pPr>
              <w:pStyle w:val="TAC"/>
            </w:pPr>
            <w:r w:rsidRPr="000A0A5F">
              <w:t>5.14.2.1.2</w:t>
            </w:r>
          </w:p>
        </w:tc>
        <w:tc>
          <w:tcPr>
            <w:tcW w:w="4253" w:type="dxa"/>
            <w:vAlign w:val="center"/>
          </w:tcPr>
          <w:p w14:paraId="479597D7" w14:textId="77777777" w:rsidR="003D269A" w:rsidRPr="000A0A5F" w:rsidRDefault="003D269A" w:rsidP="00FC69AF">
            <w:pPr>
              <w:pStyle w:val="TAL"/>
            </w:pPr>
            <w:r w:rsidRPr="000A0A5F">
              <w:t>Represents an individual AS session with required QoS subscription resource.</w:t>
            </w:r>
          </w:p>
        </w:tc>
        <w:tc>
          <w:tcPr>
            <w:tcW w:w="1412" w:type="dxa"/>
            <w:vAlign w:val="center"/>
          </w:tcPr>
          <w:p w14:paraId="50EEF496" w14:textId="77777777" w:rsidR="003D269A" w:rsidRPr="000A0A5F" w:rsidRDefault="003D269A" w:rsidP="00FC69AF">
            <w:pPr>
              <w:pStyle w:val="TAL"/>
              <w:rPr>
                <w:rFonts w:cs="Arial"/>
                <w:szCs w:val="18"/>
                <w:lang w:eastAsia="ja-JP"/>
              </w:rPr>
            </w:pPr>
          </w:p>
        </w:tc>
      </w:tr>
      <w:tr w:rsidR="003D269A" w:rsidRPr="000A0A5F" w14:paraId="32F7ABD6" w14:textId="77777777" w:rsidTr="00FC69AF">
        <w:trPr>
          <w:jc w:val="center"/>
        </w:trPr>
        <w:tc>
          <w:tcPr>
            <w:tcW w:w="2888" w:type="dxa"/>
            <w:vAlign w:val="center"/>
          </w:tcPr>
          <w:p w14:paraId="38F771BB" w14:textId="77777777" w:rsidR="003D269A" w:rsidRPr="000A0A5F" w:rsidRDefault="003D269A" w:rsidP="00FC69AF">
            <w:pPr>
              <w:pStyle w:val="TAL"/>
              <w:rPr>
                <w:lang w:eastAsia="ja-JP"/>
              </w:rPr>
            </w:pPr>
            <w:proofErr w:type="spellStart"/>
            <w:r w:rsidRPr="000A0A5F">
              <w:t>AsSessionWithQoSSubscriptionPatch</w:t>
            </w:r>
            <w:proofErr w:type="spellEnd"/>
          </w:p>
        </w:tc>
        <w:tc>
          <w:tcPr>
            <w:tcW w:w="1076" w:type="dxa"/>
            <w:vAlign w:val="center"/>
          </w:tcPr>
          <w:p w14:paraId="07D2E116" w14:textId="77777777" w:rsidR="003D269A" w:rsidRPr="000A0A5F" w:rsidRDefault="003D269A" w:rsidP="00FC69AF">
            <w:pPr>
              <w:pStyle w:val="TAC"/>
              <w:rPr>
                <w:lang w:eastAsia="ja-JP"/>
              </w:rPr>
            </w:pPr>
            <w:r w:rsidRPr="000A0A5F">
              <w:rPr>
                <w:rFonts w:hint="eastAsia"/>
                <w:lang w:eastAsia="ja-JP"/>
              </w:rPr>
              <w:t>5</w:t>
            </w:r>
            <w:r w:rsidRPr="000A0A5F">
              <w:rPr>
                <w:lang w:eastAsia="ja-JP"/>
              </w:rPr>
              <w:t>.14.2.1.3</w:t>
            </w:r>
          </w:p>
        </w:tc>
        <w:tc>
          <w:tcPr>
            <w:tcW w:w="4253" w:type="dxa"/>
            <w:vAlign w:val="center"/>
          </w:tcPr>
          <w:p w14:paraId="4011CDC7" w14:textId="77777777" w:rsidR="003D269A" w:rsidRPr="000A0A5F" w:rsidRDefault="003D269A" w:rsidP="00FC69AF">
            <w:pPr>
              <w:pStyle w:val="TAL"/>
            </w:pPr>
            <w:r w:rsidRPr="000A0A5F">
              <w:t>Represents parameters to modify an AS session with specific QoS subscription.</w:t>
            </w:r>
          </w:p>
        </w:tc>
        <w:tc>
          <w:tcPr>
            <w:tcW w:w="1412" w:type="dxa"/>
            <w:vAlign w:val="center"/>
          </w:tcPr>
          <w:p w14:paraId="06101B65" w14:textId="77777777" w:rsidR="003D269A" w:rsidRPr="000A0A5F" w:rsidRDefault="003D269A" w:rsidP="00FC69AF">
            <w:pPr>
              <w:pStyle w:val="TAL"/>
              <w:rPr>
                <w:rFonts w:cs="Arial"/>
                <w:szCs w:val="18"/>
                <w:lang w:eastAsia="ja-JP"/>
              </w:rPr>
            </w:pPr>
          </w:p>
        </w:tc>
      </w:tr>
      <w:tr w:rsidR="003D269A" w:rsidRPr="000A0A5F" w14:paraId="43B2B47D" w14:textId="77777777" w:rsidTr="00FC69AF">
        <w:trPr>
          <w:jc w:val="center"/>
        </w:trPr>
        <w:tc>
          <w:tcPr>
            <w:tcW w:w="2888" w:type="dxa"/>
            <w:vAlign w:val="center"/>
          </w:tcPr>
          <w:p w14:paraId="628808C8" w14:textId="77777777" w:rsidR="003D269A" w:rsidRPr="000A0A5F" w:rsidRDefault="003D269A" w:rsidP="00FC69AF">
            <w:pPr>
              <w:pStyle w:val="TAL"/>
            </w:pPr>
            <w:proofErr w:type="spellStart"/>
            <w:r w:rsidRPr="000A0A5F">
              <w:t>AsSessionMediaComponent</w:t>
            </w:r>
            <w:proofErr w:type="spellEnd"/>
          </w:p>
        </w:tc>
        <w:tc>
          <w:tcPr>
            <w:tcW w:w="1076" w:type="dxa"/>
            <w:vAlign w:val="center"/>
          </w:tcPr>
          <w:p w14:paraId="17C5CAE8" w14:textId="77777777" w:rsidR="003D269A" w:rsidRPr="000A0A5F" w:rsidRDefault="003D269A" w:rsidP="00FC69AF">
            <w:pPr>
              <w:pStyle w:val="TAC"/>
              <w:rPr>
                <w:lang w:eastAsia="ja-JP"/>
              </w:rPr>
            </w:pPr>
            <w:r w:rsidRPr="000A0A5F">
              <w:rPr>
                <w:lang w:eastAsia="ja-JP"/>
              </w:rPr>
              <w:t>5.14.2.1.13</w:t>
            </w:r>
          </w:p>
        </w:tc>
        <w:tc>
          <w:tcPr>
            <w:tcW w:w="4253" w:type="dxa"/>
            <w:vAlign w:val="center"/>
          </w:tcPr>
          <w:p w14:paraId="1A05EF7D" w14:textId="77777777" w:rsidR="003D269A" w:rsidRPr="000A0A5F" w:rsidRDefault="003D269A" w:rsidP="00FC69AF">
            <w:pPr>
              <w:pStyle w:val="TAL"/>
            </w:pPr>
            <w:r>
              <w:t>Represents media component data for a multi-modal service. It contains service data flow information for a single modal data flow of a multi-modal service.</w:t>
            </w:r>
          </w:p>
        </w:tc>
        <w:tc>
          <w:tcPr>
            <w:tcW w:w="1412" w:type="dxa"/>
            <w:vAlign w:val="center"/>
          </w:tcPr>
          <w:p w14:paraId="70C153A4" w14:textId="77777777" w:rsidR="003D269A" w:rsidRPr="000A0A5F" w:rsidRDefault="003D269A" w:rsidP="00FC69AF">
            <w:pPr>
              <w:pStyle w:val="TAL"/>
              <w:rPr>
                <w:rFonts w:cs="Arial"/>
                <w:szCs w:val="18"/>
                <w:lang w:eastAsia="ja-JP"/>
              </w:rPr>
            </w:pPr>
            <w:proofErr w:type="spellStart"/>
            <w:r w:rsidRPr="000A0A5F">
              <w:rPr>
                <w:rFonts w:cs="Arial"/>
                <w:szCs w:val="18"/>
              </w:rPr>
              <w:t>MultiMedia</w:t>
            </w:r>
            <w:proofErr w:type="spellEnd"/>
          </w:p>
        </w:tc>
      </w:tr>
      <w:tr w:rsidR="003D269A" w:rsidRPr="000A0A5F" w14:paraId="4C00A363" w14:textId="77777777" w:rsidTr="00FC69AF">
        <w:trPr>
          <w:jc w:val="center"/>
        </w:trPr>
        <w:tc>
          <w:tcPr>
            <w:tcW w:w="2888" w:type="dxa"/>
            <w:vAlign w:val="center"/>
          </w:tcPr>
          <w:p w14:paraId="39C2E744" w14:textId="77777777" w:rsidR="003D269A" w:rsidRPr="000A0A5F" w:rsidRDefault="003D269A" w:rsidP="00FC69AF">
            <w:pPr>
              <w:pStyle w:val="TAL"/>
            </w:pPr>
            <w:proofErr w:type="spellStart"/>
            <w:r w:rsidRPr="000A0A5F">
              <w:t>AsSessionMediaComponentRm</w:t>
            </w:r>
            <w:proofErr w:type="spellEnd"/>
          </w:p>
        </w:tc>
        <w:tc>
          <w:tcPr>
            <w:tcW w:w="1076" w:type="dxa"/>
            <w:vAlign w:val="center"/>
          </w:tcPr>
          <w:p w14:paraId="052EFCF7" w14:textId="77777777" w:rsidR="003D269A" w:rsidRPr="000A0A5F" w:rsidRDefault="003D269A" w:rsidP="00FC69AF">
            <w:pPr>
              <w:pStyle w:val="TAC"/>
              <w:rPr>
                <w:lang w:eastAsia="ja-JP"/>
              </w:rPr>
            </w:pPr>
            <w:r w:rsidRPr="000A0A5F">
              <w:rPr>
                <w:lang w:eastAsia="ja-JP"/>
              </w:rPr>
              <w:t>5.14.2.1.14</w:t>
            </w:r>
          </w:p>
        </w:tc>
        <w:tc>
          <w:tcPr>
            <w:tcW w:w="4253" w:type="dxa"/>
            <w:vAlign w:val="center"/>
          </w:tcPr>
          <w:p w14:paraId="76AB3A5D" w14:textId="77777777" w:rsidR="003D269A" w:rsidRPr="000A0A5F" w:rsidRDefault="003D269A" w:rsidP="00FC69AF">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21EAE930" w14:textId="77777777" w:rsidR="003D269A" w:rsidRPr="000A0A5F" w:rsidRDefault="003D269A" w:rsidP="00FC69AF">
            <w:pPr>
              <w:pStyle w:val="TAL"/>
              <w:rPr>
                <w:rFonts w:cs="Arial"/>
                <w:szCs w:val="18"/>
                <w:lang w:eastAsia="ja-JP"/>
              </w:rPr>
            </w:pPr>
            <w:proofErr w:type="spellStart"/>
            <w:r w:rsidRPr="000A0A5F">
              <w:rPr>
                <w:rFonts w:cs="Arial"/>
                <w:szCs w:val="18"/>
              </w:rPr>
              <w:t>MultiMedia</w:t>
            </w:r>
            <w:proofErr w:type="spellEnd"/>
          </w:p>
        </w:tc>
      </w:tr>
      <w:tr w:rsidR="003D269A" w:rsidRPr="000A0A5F" w14:paraId="6E0056D3" w14:textId="77777777" w:rsidTr="00FC69AF">
        <w:trPr>
          <w:jc w:val="center"/>
        </w:trPr>
        <w:tc>
          <w:tcPr>
            <w:tcW w:w="2888" w:type="dxa"/>
            <w:vAlign w:val="center"/>
          </w:tcPr>
          <w:p w14:paraId="4F88FBB5" w14:textId="77777777" w:rsidR="003D269A" w:rsidRPr="000A0A5F" w:rsidRDefault="003D269A" w:rsidP="00FC69AF">
            <w:pPr>
              <w:pStyle w:val="TAL"/>
            </w:pPr>
            <w:proofErr w:type="spellStart"/>
            <w:r w:rsidRPr="000A0A5F">
              <w:t>MultiModalFlows</w:t>
            </w:r>
            <w:proofErr w:type="spellEnd"/>
          </w:p>
        </w:tc>
        <w:tc>
          <w:tcPr>
            <w:tcW w:w="1076" w:type="dxa"/>
            <w:vAlign w:val="center"/>
          </w:tcPr>
          <w:p w14:paraId="552D3A6D" w14:textId="77777777" w:rsidR="003D269A" w:rsidRPr="000A0A5F" w:rsidRDefault="003D269A" w:rsidP="00FC69AF">
            <w:pPr>
              <w:pStyle w:val="TAC"/>
              <w:rPr>
                <w:lang w:eastAsia="ja-JP"/>
              </w:rPr>
            </w:pPr>
            <w:r w:rsidRPr="000A0A5F">
              <w:rPr>
                <w:lang w:eastAsia="ja-JP"/>
              </w:rPr>
              <w:t>5.14.2.1.15</w:t>
            </w:r>
          </w:p>
        </w:tc>
        <w:tc>
          <w:tcPr>
            <w:tcW w:w="4253" w:type="dxa"/>
            <w:vAlign w:val="center"/>
          </w:tcPr>
          <w:p w14:paraId="4327421C" w14:textId="77777777" w:rsidR="003D269A" w:rsidRPr="000A0A5F" w:rsidRDefault="003D269A" w:rsidP="00FC69AF">
            <w:pPr>
              <w:pStyle w:val="TAL"/>
            </w:pPr>
            <w:r>
              <w:t>Represents flow information within a single-modal data flow for a multi-modal service.</w:t>
            </w:r>
          </w:p>
        </w:tc>
        <w:tc>
          <w:tcPr>
            <w:tcW w:w="1412" w:type="dxa"/>
            <w:vAlign w:val="center"/>
          </w:tcPr>
          <w:p w14:paraId="54201632" w14:textId="77777777" w:rsidR="003D269A" w:rsidRPr="000A0A5F" w:rsidRDefault="003D269A" w:rsidP="00FC69AF">
            <w:pPr>
              <w:pStyle w:val="TAL"/>
              <w:rPr>
                <w:rFonts w:cs="Arial"/>
                <w:szCs w:val="18"/>
                <w:lang w:eastAsia="ja-JP"/>
              </w:rPr>
            </w:pPr>
            <w:proofErr w:type="spellStart"/>
            <w:r w:rsidRPr="000A0A5F">
              <w:rPr>
                <w:rFonts w:cs="Arial"/>
                <w:szCs w:val="18"/>
              </w:rPr>
              <w:t>MultiMedia</w:t>
            </w:r>
            <w:proofErr w:type="spellEnd"/>
          </w:p>
        </w:tc>
      </w:tr>
      <w:tr w:rsidR="003D269A" w:rsidRPr="000A0A5F" w14:paraId="4833801B" w14:textId="77777777" w:rsidTr="00FC69AF">
        <w:trPr>
          <w:jc w:val="center"/>
        </w:trPr>
        <w:tc>
          <w:tcPr>
            <w:tcW w:w="2888" w:type="dxa"/>
            <w:vAlign w:val="center"/>
          </w:tcPr>
          <w:p w14:paraId="1E0FD49D" w14:textId="77777777" w:rsidR="003D269A" w:rsidRDefault="003D269A" w:rsidP="00FC69AF">
            <w:pPr>
              <w:pStyle w:val="TAL"/>
            </w:pPr>
            <w:proofErr w:type="spellStart"/>
            <w:r>
              <w:t>ProblemDetailsAsSessionWithQos</w:t>
            </w:r>
            <w:proofErr w:type="spellEnd"/>
          </w:p>
        </w:tc>
        <w:tc>
          <w:tcPr>
            <w:tcW w:w="1076" w:type="dxa"/>
            <w:vAlign w:val="center"/>
          </w:tcPr>
          <w:p w14:paraId="605C5D88" w14:textId="77777777" w:rsidR="003D269A" w:rsidRDefault="003D269A" w:rsidP="00FC69AF">
            <w:pPr>
              <w:pStyle w:val="TAC"/>
              <w:rPr>
                <w:lang w:eastAsia="ja-JP"/>
              </w:rPr>
            </w:pPr>
            <w:r>
              <w:rPr>
                <w:lang w:eastAsia="ja-JP"/>
              </w:rPr>
              <w:t>5.14.2.1.12</w:t>
            </w:r>
          </w:p>
        </w:tc>
        <w:tc>
          <w:tcPr>
            <w:tcW w:w="4253" w:type="dxa"/>
            <w:vAlign w:val="center"/>
          </w:tcPr>
          <w:p w14:paraId="527D03B8" w14:textId="77777777" w:rsidR="003D269A" w:rsidRDefault="003D269A" w:rsidP="00FC69AF">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21049777" w14:textId="77777777" w:rsidR="003D269A" w:rsidRPr="000A0A5F" w:rsidRDefault="003D269A" w:rsidP="00FC69AF">
            <w:pPr>
              <w:pStyle w:val="TAL"/>
              <w:rPr>
                <w:rFonts w:cs="Arial"/>
                <w:szCs w:val="18"/>
                <w:lang w:eastAsia="ja-JP"/>
              </w:rPr>
            </w:pPr>
          </w:p>
        </w:tc>
      </w:tr>
      <w:tr w:rsidR="003D269A" w:rsidRPr="000A0A5F" w14:paraId="5B933D43" w14:textId="77777777" w:rsidTr="00FC69AF">
        <w:trPr>
          <w:jc w:val="center"/>
        </w:trPr>
        <w:tc>
          <w:tcPr>
            <w:tcW w:w="2888" w:type="dxa"/>
            <w:vAlign w:val="center"/>
          </w:tcPr>
          <w:p w14:paraId="7AC65768" w14:textId="77777777" w:rsidR="003D269A" w:rsidRPr="000A0A5F" w:rsidRDefault="003D269A" w:rsidP="00FC69AF">
            <w:pPr>
              <w:pStyle w:val="TAL"/>
            </w:pPr>
            <w:proofErr w:type="spellStart"/>
            <w:r w:rsidRPr="000A0A5F">
              <w:t>QosMonitoringInformation</w:t>
            </w:r>
            <w:proofErr w:type="spellEnd"/>
          </w:p>
        </w:tc>
        <w:tc>
          <w:tcPr>
            <w:tcW w:w="1076" w:type="dxa"/>
            <w:vAlign w:val="center"/>
          </w:tcPr>
          <w:p w14:paraId="26143B8D" w14:textId="77777777" w:rsidR="003D269A" w:rsidRPr="000A0A5F" w:rsidRDefault="003D269A" w:rsidP="00FC69AF">
            <w:pPr>
              <w:pStyle w:val="TAC"/>
            </w:pPr>
            <w:r w:rsidRPr="000A0A5F">
              <w:t>5.14.2.1.6</w:t>
            </w:r>
          </w:p>
        </w:tc>
        <w:tc>
          <w:tcPr>
            <w:tcW w:w="4253" w:type="dxa"/>
            <w:vAlign w:val="center"/>
          </w:tcPr>
          <w:p w14:paraId="713D52FB" w14:textId="77777777" w:rsidR="003D269A" w:rsidRPr="000A0A5F" w:rsidRDefault="003D269A" w:rsidP="00FC69AF">
            <w:pPr>
              <w:pStyle w:val="TAL"/>
            </w:pPr>
            <w:r w:rsidRPr="000A0A5F">
              <w:t>Represents QoS monitoring information.</w:t>
            </w:r>
          </w:p>
        </w:tc>
        <w:tc>
          <w:tcPr>
            <w:tcW w:w="1412" w:type="dxa"/>
            <w:vAlign w:val="center"/>
          </w:tcPr>
          <w:p w14:paraId="58A56151" w14:textId="77777777" w:rsidR="003D269A" w:rsidRPr="000A0A5F" w:rsidRDefault="003D269A" w:rsidP="00FC69AF">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3D269A" w:rsidRPr="000A0A5F" w14:paraId="6D1CFF36" w14:textId="77777777" w:rsidTr="00FC69AF">
        <w:trPr>
          <w:jc w:val="center"/>
        </w:trPr>
        <w:tc>
          <w:tcPr>
            <w:tcW w:w="2888" w:type="dxa"/>
            <w:vAlign w:val="center"/>
          </w:tcPr>
          <w:p w14:paraId="3AA20F34" w14:textId="77777777" w:rsidR="003D269A" w:rsidRPr="000A0A5F" w:rsidRDefault="003D269A" w:rsidP="00FC69AF">
            <w:pPr>
              <w:pStyle w:val="TAL"/>
            </w:pPr>
            <w:proofErr w:type="spellStart"/>
            <w:r w:rsidRPr="000A0A5F">
              <w:t>QosMonitoringInformationRm</w:t>
            </w:r>
            <w:proofErr w:type="spellEnd"/>
          </w:p>
        </w:tc>
        <w:tc>
          <w:tcPr>
            <w:tcW w:w="1076" w:type="dxa"/>
            <w:vAlign w:val="center"/>
          </w:tcPr>
          <w:p w14:paraId="762E0BE3" w14:textId="77777777" w:rsidR="003D269A" w:rsidRPr="000A0A5F" w:rsidRDefault="003D269A" w:rsidP="00FC69AF">
            <w:pPr>
              <w:pStyle w:val="TAC"/>
            </w:pPr>
            <w:r w:rsidRPr="000A0A5F">
              <w:t>5.14.2.1.7</w:t>
            </w:r>
          </w:p>
        </w:tc>
        <w:tc>
          <w:tcPr>
            <w:tcW w:w="4253" w:type="dxa"/>
            <w:vAlign w:val="center"/>
          </w:tcPr>
          <w:p w14:paraId="5F8B070A" w14:textId="77777777" w:rsidR="003D269A" w:rsidRDefault="003D269A" w:rsidP="00FC69AF">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7399E2F8" w14:textId="77777777" w:rsidR="003D269A" w:rsidRPr="000A0A5F" w:rsidRDefault="003D269A" w:rsidP="00FC69AF">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71A54A36" w14:textId="77777777" w:rsidR="003D269A" w:rsidRPr="000A0A5F" w:rsidRDefault="003D269A" w:rsidP="00FC69A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3D269A" w:rsidRPr="000A0A5F" w14:paraId="2E116D41" w14:textId="77777777" w:rsidTr="00FC69AF">
        <w:trPr>
          <w:jc w:val="center"/>
        </w:trPr>
        <w:tc>
          <w:tcPr>
            <w:tcW w:w="2888" w:type="dxa"/>
            <w:vAlign w:val="center"/>
          </w:tcPr>
          <w:p w14:paraId="0C77B5BA" w14:textId="77777777" w:rsidR="003D269A" w:rsidRPr="000A0A5F" w:rsidRDefault="003D269A" w:rsidP="00FC69AF">
            <w:pPr>
              <w:pStyle w:val="TAL"/>
            </w:pPr>
            <w:proofErr w:type="spellStart"/>
            <w:r w:rsidRPr="000A0A5F">
              <w:t>QosMonitoringReport</w:t>
            </w:r>
            <w:proofErr w:type="spellEnd"/>
          </w:p>
        </w:tc>
        <w:tc>
          <w:tcPr>
            <w:tcW w:w="1076" w:type="dxa"/>
            <w:vAlign w:val="center"/>
          </w:tcPr>
          <w:p w14:paraId="678364D4" w14:textId="77777777" w:rsidR="003D269A" w:rsidRPr="000A0A5F" w:rsidRDefault="003D269A" w:rsidP="00FC69AF">
            <w:pPr>
              <w:pStyle w:val="TAC"/>
            </w:pPr>
            <w:r w:rsidRPr="000A0A5F">
              <w:t>5.14.2.1.8</w:t>
            </w:r>
          </w:p>
        </w:tc>
        <w:tc>
          <w:tcPr>
            <w:tcW w:w="4253" w:type="dxa"/>
            <w:vAlign w:val="center"/>
          </w:tcPr>
          <w:p w14:paraId="36C00510" w14:textId="77777777" w:rsidR="003D269A" w:rsidRPr="000A0A5F" w:rsidRDefault="003D269A" w:rsidP="00FC69AF">
            <w:pPr>
              <w:pStyle w:val="TAL"/>
            </w:pPr>
            <w:r w:rsidRPr="000A0A5F">
              <w:t>Represents a QoS monitoring report.</w:t>
            </w:r>
          </w:p>
        </w:tc>
        <w:tc>
          <w:tcPr>
            <w:tcW w:w="1412" w:type="dxa"/>
            <w:vAlign w:val="center"/>
          </w:tcPr>
          <w:p w14:paraId="7F8F0DCD" w14:textId="77777777" w:rsidR="003D269A" w:rsidRPr="000A0A5F" w:rsidRDefault="003D269A" w:rsidP="00FC69A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3D269A" w:rsidRPr="000A0A5F" w14:paraId="308EA678" w14:textId="77777777" w:rsidTr="00FC69AF">
        <w:trPr>
          <w:jc w:val="center"/>
        </w:trPr>
        <w:tc>
          <w:tcPr>
            <w:tcW w:w="2888" w:type="dxa"/>
            <w:vAlign w:val="center"/>
          </w:tcPr>
          <w:p w14:paraId="6D993326" w14:textId="77777777" w:rsidR="003D269A" w:rsidRPr="000A0A5F" w:rsidRDefault="003D269A" w:rsidP="00FC69AF">
            <w:pPr>
              <w:pStyle w:val="TAL"/>
            </w:pPr>
            <w:proofErr w:type="spellStart"/>
            <w:r w:rsidRPr="000A0A5F">
              <w:rPr>
                <w:lang w:eastAsia="zh-CN"/>
              </w:rPr>
              <w:t>TscQosRequirement</w:t>
            </w:r>
            <w:proofErr w:type="spellEnd"/>
          </w:p>
        </w:tc>
        <w:tc>
          <w:tcPr>
            <w:tcW w:w="1076" w:type="dxa"/>
            <w:vAlign w:val="center"/>
          </w:tcPr>
          <w:p w14:paraId="294C1F29" w14:textId="77777777" w:rsidR="003D269A" w:rsidRPr="000A0A5F" w:rsidRDefault="003D269A" w:rsidP="00FC69AF">
            <w:pPr>
              <w:pStyle w:val="TAC"/>
            </w:pPr>
            <w:r w:rsidRPr="000A0A5F">
              <w:t>5.14.2.1.9</w:t>
            </w:r>
          </w:p>
        </w:tc>
        <w:tc>
          <w:tcPr>
            <w:tcW w:w="4253" w:type="dxa"/>
            <w:vAlign w:val="center"/>
          </w:tcPr>
          <w:p w14:paraId="6854202A" w14:textId="77777777" w:rsidR="003D269A" w:rsidRPr="000A0A5F" w:rsidRDefault="003D269A" w:rsidP="00FC69AF">
            <w:pPr>
              <w:pStyle w:val="TAL"/>
            </w:pPr>
            <w:r w:rsidRPr="000A0A5F">
              <w:t>Represents QoS requirements for time sensitive communication.</w:t>
            </w:r>
          </w:p>
        </w:tc>
        <w:tc>
          <w:tcPr>
            <w:tcW w:w="1412" w:type="dxa"/>
            <w:vAlign w:val="center"/>
          </w:tcPr>
          <w:p w14:paraId="7E62D4E7" w14:textId="77777777" w:rsidR="003D269A" w:rsidRDefault="003D269A" w:rsidP="00FC69AF">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3D269A" w:rsidRPr="000A0A5F" w14:paraId="0E54CFCD" w14:textId="77777777" w:rsidTr="00FC69AF">
        <w:trPr>
          <w:jc w:val="center"/>
        </w:trPr>
        <w:tc>
          <w:tcPr>
            <w:tcW w:w="2888" w:type="dxa"/>
            <w:vAlign w:val="center"/>
          </w:tcPr>
          <w:p w14:paraId="6B950981" w14:textId="77777777" w:rsidR="003D269A" w:rsidRPr="000A0A5F" w:rsidRDefault="003D269A" w:rsidP="00FC69AF">
            <w:pPr>
              <w:pStyle w:val="TAL"/>
            </w:pPr>
            <w:proofErr w:type="spellStart"/>
            <w:r w:rsidRPr="000A0A5F">
              <w:rPr>
                <w:lang w:eastAsia="zh-CN"/>
              </w:rPr>
              <w:t>TscQosRequirementRm</w:t>
            </w:r>
            <w:proofErr w:type="spellEnd"/>
          </w:p>
        </w:tc>
        <w:tc>
          <w:tcPr>
            <w:tcW w:w="1076" w:type="dxa"/>
            <w:vAlign w:val="center"/>
          </w:tcPr>
          <w:p w14:paraId="4F9A97BE" w14:textId="77777777" w:rsidR="003D269A" w:rsidRPr="000A0A5F" w:rsidRDefault="003D269A" w:rsidP="00FC69AF">
            <w:pPr>
              <w:pStyle w:val="TAC"/>
            </w:pPr>
            <w:r w:rsidRPr="000A0A5F">
              <w:t>5.14.2.1.10</w:t>
            </w:r>
          </w:p>
        </w:tc>
        <w:tc>
          <w:tcPr>
            <w:tcW w:w="4253" w:type="dxa"/>
            <w:vAlign w:val="center"/>
          </w:tcPr>
          <w:p w14:paraId="78BC33DB" w14:textId="77777777" w:rsidR="003D269A" w:rsidRPr="000A0A5F" w:rsidRDefault="003D269A" w:rsidP="00FC69AF">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671E3E9C" w14:textId="77777777" w:rsidR="003D269A" w:rsidRDefault="003D269A" w:rsidP="00FC69AF">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3D269A" w:rsidRPr="000A0A5F" w14:paraId="2CB9B333" w14:textId="77777777" w:rsidTr="00FC69AF">
        <w:trPr>
          <w:jc w:val="center"/>
        </w:trPr>
        <w:tc>
          <w:tcPr>
            <w:tcW w:w="2888" w:type="dxa"/>
            <w:vAlign w:val="center"/>
          </w:tcPr>
          <w:p w14:paraId="66B498E1" w14:textId="77777777" w:rsidR="003D269A" w:rsidRPr="000A0A5F" w:rsidRDefault="003D269A" w:rsidP="00FC69AF">
            <w:pPr>
              <w:pStyle w:val="TAL"/>
            </w:pPr>
            <w:proofErr w:type="spellStart"/>
            <w:r w:rsidRPr="000A0A5F">
              <w:t>UserPlane</w:t>
            </w:r>
            <w:r w:rsidRPr="000A0A5F">
              <w:rPr>
                <w:rFonts w:hint="eastAsia"/>
                <w:lang w:eastAsia="zh-CN"/>
              </w:rPr>
              <w:t>Event</w:t>
            </w:r>
            <w:proofErr w:type="spellEnd"/>
          </w:p>
        </w:tc>
        <w:tc>
          <w:tcPr>
            <w:tcW w:w="1076" w:type="dxa"/>
            <w:vAlign w:val="center"/>
          </w:tcPr>
          <w:p w14:paraId="3959CC6D" w14:textId="77777777" w:rsidR="003D269A" w:rsidRPr="000A0A5F" w:rsidRDefault="003D269A" w:rsidP="00FC69AF">
            <w:pPr>
              <w:pStyle w:val="TAC"/>
            </w:pPr>
            <w:r w:rsidRPr="000A0A5F">
              <w:t>5.14.2.2.3</w:t>
            </w:r>
          </w:p>
        </w:tc>
        <w:tc>
          <w:tcPr>
            <w:tcW w:w="4253" w:type="dxa"/>
            <w:vAlign w:val="center"/>
          </w:tcPr>
          <w:p w14:paraId="45043F86" w14:textId="77777777" w:rsidR="003D269A" w:rsidRPr="000A0A5F" w:rsidRDefault="003D269A" w:rsidP="00FC69AF">
            <w:pPr>
              <w:pStyle w:val="TAL"/>
            </w:pPr>
            <w:r w:rsidRPr="000A0A5F">
              <w:t>Represents the user plane event.</w:t>
            </w:r>
          </w:p>
        </w:tc>
        <w:tc>
          <w:tcPr>
            <w:tcW w:w="1412" w:type="dxa"/>
            <w:vAlign w:val="center"/>
          </w:tcPr>
          <w:p w14:paraId="4F05CDEC" w14:textId="77777777" w:rsidR="003D269A" w:rsidRPr="000A0A5F" w:rsidRDefault="003D269A" w:rsidP="00FC69A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3D269A" w:rsidRPr="000A0A5F" w14:paraId="5FD586D1" w14:textId="77777777" w:rsidTr="00FC69AF">
        <w:trPr>
          <w:jc w:val="center"/>
        </w:trPr>
        <w:tc>
          <w:tcPr>
            <w:tcW w:w="2888" w:type="dxa"/>
            <w:vAlign w:val="center"/>
          </w:tcPr>
          <w:p w14:paraId="6B1C648C" w14:textId="77777777" w:rsidR="003D269A" w:rsidRPr="000A0A5F" w:rsidRDefault="003D269A" w:rsidP="00FC69AF">
            <w:pPr>
              <w:pStyle w:val="TAL"/>
            </w:pPr>
            <w:proofErr w:type="spellStart"/>
            <w:r w:rsidRPr="000A0A5F">
              <w:t>UserPlaneEventReport</w:t>
            </w:r>
            <w:proofErr w:type="spellEnd"/>
          </w:p>
        </w:tc>
        <w:tc>
          <w:tcPr>
            <w:tcW w:w="1076" w:type="dxa"/>
            <w:vAlign w:val="center"/>
          </w:tcPr>
          <w:p w14:paraId="3B4A3177" w14:textId="77777777" w:rsidR="003D269A" w:rsidRPr="000A0A5F" w:rsidRDefault="003D269A" w:rsidP="00FC69AF">
            <w:pPr>
              <w:pStyle w:val="TAC"/>
            </w:pPr>
            <w:r w:rsidRPr="000A0A5F">
              <w:t>5.14.2.1.5</w:t>
            </w:r>
          </w:p>
        </w:tc>
        <w:tc>
          <w:tcPr>
            <w:tcW w:w="4253" w:type="dxa"/>
            <w:vAlign w:val="center"/>
          </w:tcPr>
          <w:p w14:paraId="28587D92" w14:textId="77777777" w:rsidR="003D269A" w:rsidRPr="000A0A5F" w:rsidRDefault="003D269A" w:rsidP="00FC69AF">
            <w:pPr>
              <w:pStyle w:val="TAL"/>
            </w:pPr>
            <w:r w:rsidRPr="000A0A5F">
              <w:t>Represents an event report for user plane.</w:t>
            </w:r>
          </w:p>
        </w:tc>
        <w:tc>
          <w:tcPr>
            <w:tcW w:w="1412" w:type="dxa"/>
            <w:vAlign w:val="center"/>
          </w:tcPr>
          <w:p w14:paraId="65D60D9F" w14:textId="77777777" w:rsidR="003D269A" w:rsidRPr="000A0A5F" w:rsidRDefault="003D269A" w:rsidP="00FC69A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3D269A" w:rsidRPr="000A0A5F" w14:paraId="3FB56B58" w14:textId="77777777" w:rsidTr="00FC69AF">
        <w:trPr>
          <w:jc w:val="center"/>
        </w:trPr>
        <w:tc>
          <w:tcPr>
            <w:tcW w:w="2888" w:type="dxa"/>
            <w:vAlign w:val="center"/>
          </w:tcPr>
          <w:p w14:paraId="1DA1FC02" w14:textId="77777777" w:rsidR="003D269A" w:rsidRPr="000A0A5F" w:rsidRDefault="003D269A" w:rsidP="00FC69AF">
            <w:pPr>
              <w:pStyle w:val="TAL"/>
            </w:pPr>
            <w:proofErr w:type="spellStart"/>
            <w:r w:rsidRPr="000A0A5F">
              <w:t>UserPlaneNotificationData</w:t>
            </w:r>
            <w:proofErr w:type="spellEnd"/>
          </w:p>
        </w:tc>
        <w:tc>
          <w:tcPr>
            <w:tcW w:w="1076" w:type="dxa"/>
            <w:vAlign w:val="center"/>
          </w:tcPr>
          <w:p w14:paraId="6A4DAAC5" w14:textId="77777777" w:rsidR="003D269A" w:rsidRPr="000A0A5F" w:rsidRDefault="003D269A" w:rsidP="00FC69AF">
            <w:pPr>
              <w:pStyle w:val="TAC"/>
            </w:pPr>
            <w:r w:rsidRPr="000A0A5F">
              <w:t>5.14.2.1.4</w:t>
            </w:r>
          </w:p>
        </w:tc>
        <w:tc>
          <w:tcPr>
            <w:tcW w:w="4253" w:type="dxa"/>
            <w:vAlign w:val="center"/>
          </w:tcPr>
          <w:p w14:paraId="409D43CC" w14:textId="77777777" w:rsidR="003D269A" w:rsidRPr="000A0A5F" w:rsidRDefault="003D269A" w:rsidP="00FC69AF">
            <w:pPr>
              <w:pStyle w:val="TAL"/>
            </w:pPr>
            <w:r w:rsidRPr="000A0A5F">
              <w:t>Represents the parameters to be conveyed in a user plane event(s) notification.</w:t>
            </w:r>
          </w:p>
        </w:tc>
        <w:tc>
          <w:tcPr>
            <w:tcW w:w="1412" w:type="dxa"/>
            <w:vAlign w:val="center"/>
          </w:tcPr>
          <w:p w14:paraId="6C3EC917" w14:textId="77777777" w:rsidR="003D269A" w:rsidRPr="000A0A5F" w:rsidRDefault="003D269A" w:rsidP="00FC69A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3D269A" w:rsidRPr="000A0A5F" w14:paraId="153E0EA5" w14:textId="77777777" w:rsidTr="00FC69AF">
        <w:trPr>
          <w:jc w:val="center"/>
        </w:trPr>
        <w:tc>
          <w:tcPr>
            <w:tcW w:w="2888" w:type="dxa"/>
            <w:vAlign w:val="center"/>
          </w:tcPr>
          <w:p w14:paraId="2DE3EFB4" w14:textId="77777777" w:rsidR="003D269A" w:rsidRDefault="003D269A" w:rsidP="00FC69AF">
            <w:pPr>
              <w:pStyle w:val="TAL"/>
            </w:pPr>
            <w:proofErr w:type="spellStart"/>
            <w:r>
              <w:t>UeAddInfo</w:t>
            </w:r>
            <w:proofErr w:type="spellEnd"/>
          </w:p>
        </w:tc>
        <w:tc>
          <w:tcPr>
            <w:tcW w:w="1076" w:type="dxa"/>
            <w:vAlign w:val="center"/>
          </w:tcPr>
          <w:p w14:paraId="1C6F92FA" w14:textId="77777777" w:rsidR="003D269A" w:rsidRDefault="003D269A" w:rsidP="00FC69AF">
            <w:pPr>
              <w:pStyle w:val="TAC"/>
            </w:pPr>
            <w:r>
              <w:t>5.14.2.1.16</w:t>
            </w:r>
          </w:p>
        </w:tc>
        <w:tc>
          <w:tcPr>
            <w:tcW w:w="4253" w:type="dxa"/>
            <w:vAlign w:val="center"/>
          </w:tcPr>
          <w:p w14:paraId="7F663857" w14:textId="77777777" w:rsidR="003D269A" w:rsidRDefault="003D269A" w:rsidP="00FC69AF">
            <w:pPr>
              <w:pStyle w:val="TAL"/>
            </w:pPr>
            <w:r>
              <w:t>Represents the UE address information.</w:t>
            </w:r>
          </w:p>
        </w:tc>
        <w:tc>
          <w:tcPr>
            <w:tcW w:w="1412" w:type="dxa"/>
            <w:vAlign w:val="center"/>
          </w:tcPr>
          <w:p w14:paraId="0F8C524D" w14:textId="77777777" w:rsidR="003D269A" w:rsidRDefault="003D269A" w:rsidP="00FC69AF">
            <w:pPr>
              <w:pStyle w:val="TAL"/>
              <w:rPr>
                <w:rFonts w:cs="Arial"/>
                <w:szCs w:val="18"/>
              </w:rPr>
            </w:pPr>
            <w:r>
              <w:rPr>
                <w:rFonts w:cs="Arial"/>
                <w:szCs w:val="18"/>
              </w:rPr>
              <w:t>ListUE_5G</w:t>
            </w:r>
          </w:p>
        </w:tc>
      </w:tr>
    </w:tbl>
    <w:p w14:paraId="27B366EC" w14:textId="77777777" w:rsidR="00E4322F" w:rsidRDefault="00E4322F" w:rsidP="00E4322F"/>
    <w:p w14:paraId="572E814C" w14:textId="77777777" w:rsidR="00E4322F" w:rsidRPr="00D77DD3" w:rsidRDefault="00E4322F" w:rsidP="00E432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8E7B83" w14:textId="77777777" w:rsidR="00C66597" w:rsidRPr="000A0A5F" w:rsidRDefault="00C66597" w:rsidP="00C66597">
      <w:pPr>
        <w:pStyle w:val="50"/>
      </w:pPr>
      <w:bookmarkStart w:id="64" w:name="_Toc36034068"/>
      <w:bookmarkStart w:id="65" w:name="_Toc45132215"/>
      <w:bookmarkStart w:id="66" w:name="_Toc49776500"/>
      <w:bookmarkStart w:id="67" w:name="_Toc51747420"/>
      <w:bookmarkStart w:id="68" w:name="_Toc66360999"/>
      <w:bookmarkStart w:id="69" w:name="_Toc68105504"/>
      <w:bookmarkStart w:id="70" w:name="_Toc74756134"/>
      <w:bookmarkStart w:id="71" w:name="_Toc105675011"/>
      <w:bookmarkStart w:id="72" w:name="_Toc130503079"/>
      <w:bookmarkStart w:id="73" w:name="_Toc153625867"/>
      <w:bookmarkStart w:id="74" w:name="_Toc1701150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A0A5F">
        <w:t>5.14.2.1.5</w:t>
      </w:r>
      <w:r w:rsidRPr="000A0A5F">
        <w:tab/>
        <w:t xml:space="preserve">Type: </w:t>
      </w:r>
      <w:proofErr w:type="spellStart"/>
      <w:r w:rsidRPr="000A0A5F">
        <w:t>UserPlaneEventReport</w:t>
      </w:r>
      <w:bookmarkEnd w:id="64"/>
      <w:bookmarkEnd w:id="65"/>
      <w:bookmarkEnd w:id="66"/>
      <w:bookmarkEnd w:id="67"/>
      <w:bookmarkEnd w:id="68"/>
      <w:bookmarkEnd w:id="69"/>
      <w:bookmarkEnd w:id="70"/>
      <w:bookmarkEnd w:id="71"/>
      <w:bookmarkEnd w:id="72"/>
      <w:bookmarkEnd w:id="73"/>
      <w:bookmarkEnd w:id="74"/>
      <w:proofErr w:type="spellEnd"/>
    </w:p>
    <w:p w14:paraId="072514DA" w14:textId="77777777" w:rsidR="00C66597" w:rsidRPr="000A0A5F" w:rsidRDefault="00C66597" w:rsidP="00C66597">
      <w:r w:rsidRPr="000A0A5F">
        <w:t>This type represents an event report for user plane. It shall comply with the provisions defined in table 5.14.2.1.5-1.</w:t>
      </w:r>
    </w:p>
    <w:p w14:paraId="349DB4E1" w14:textId="77777777" w:rsidR="00C66597" w:rsidRPr="000A0A5F" w:rsidRDefault="00C66597" w:rsidP="00C66597">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C66597" w:rsidRPr="000A0A5F" w14:paraId="39B87A78" w14:textId="77777777" w:rsidTr="00FC69AF">
        <w:tc>
          <w:tcPr>
            <w:tcW w:w="934" w:type="pct"/>
            <w:shd w:val="clear" w:color="auto" w:fill="C0C0C0"/>
            <w:tcMar>
              <w:top w:w="0" w:type="dxa"/>
              <w:left w:w="108" w:type="dxa"/>
              <w:bottom w:w="0" w:type="dxa"/>
              <w:right w:w="108" w:type="dxa"/>
            </w:tcMar>
          </w:tcPr>
          <w:p w14:paraId="2130F2BB" w14:textId="77777777" w:rsidR="00C66597" w:rsidRPr="000A0A5F" w:rsidRDefault="00C66597" w:rsidP="00FC69AF">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6DDCC559" w14:textId="77777777" w:rsidR="00C66597" w:rsidRPr="000A0A5F" w:rsidRDefault="00C66597" w:rsidP="00FC69AF">
            <w:pPr>
              <w:pStyle w:val="TAH"/>
            </w:pPr>
            <w:r w:rsidRPr="000A0A5F">
              <w:t>Data type</w:t>
            </w:r>
          </w:p>
        </w:tc>
        <w:tc>
          <w:tcPr>
            <w:tcW w:w="600" w:type="pct"/>
            <w:shd w:val="clear" w:color="auto" w:fill="C0C0C0"/>
            <w:tcMar>
              <w:top w:w="0" w:type="dxa"/>
              <w:left w:w="108" w:type="dxa"/>
              <w:bottom w:w="0" w:type="dxa"/>
              <w:right w:w="108" w:type="dxa"/>
            </w:tcMar>
          </w:tcPr>
          <w:p w14:paraId="498BEA3B" w14:textId="77777777" w:rsidR="00C66597" w:rsidRPr="000A0A5F" w:rsidRDefault="00C66597" w:rsidP="00FC69AF">
            <w:pPr>
              <w:pStyle w:val="TAH"/>
            </w:pPr>
            <w:r w:rsidRPr="000A0A5F">
              <w:t>Cardinality</w:t>
            </w:r>
          </w:p>
        </w:tc>
        <w:tc>
          <w:tcPr>
            <w:tcW w:w="1941" w:type="pct"/>
            <w:shd w:val="clear" w:color="auto" w:fill="C0C0C0"/>
            <w:tcMar>
              <w:top w:w="0" w:type="dxa"/>
              <w:left w:w="108" w:type="dxa"/>
              <w:bottom w:w="0" w:type="dxa"/>
              <w:right w:w="108" w:type="dxa"/>
            </w:tcMar>
          </w:tcPr>
          <w:p w14:paraId="17A5BFDD" w14:textId="77777777" w:rsidR="00C66597" w:rsidRPr="000A0A5F" w:rsidRDefault="00C66597" w:rsidP="00FC69AF">
            <w:pPr>
              <w:pStyle w:val="TAH"/>
            </w:pPr>
            <w:r w:rsidRPr="000A0A5F">
              <w:t>Description</w:t>
            </w:r>
          </w:p>
        </w:tc>
        <w:tc>
          <w:tcPr>
            <w:tcW w:w="646" w:type="pct"/>
            <w:shd w:val="clear" w:color="auto" w:fill="C0C0C0"/>
          </w:tcPr>
          <w:p w14:paraId="4CBE4060" w14:textId="77777777" w:rsidR="00C66597" w:rsidRPr="000A0A5F" w:rsidRDefault="00C66597" w:rsidP="00FC69AF">
            <w:pPr>
              <w:pStyle w:val="TAH"/>
            </w:pPr>
            <w:r w:rsidRPr="000A0A5F">
              <w:rPr>
                <w:rFonts w:eastAsia="Times New Roman" w:cs="Arial"/>
                <w:szCs w:val="18"/>
              </w:rPr>
              <w:t>Applicability (NOTE 1)</w:t>
            </w:r>
          </w:p>
        </w:tc>
      </w:tr>
      <w:tr w:rsidR="00C66597" w:rsidRPr="000A0A5F" w14:paraId="6A1CB1AF" w14:textId="77777777" w:rsidTr="00FC69AF">
        <w:tc>
          <w:tcPr>
            <w:tcW w:w="934" w:type="pct"/>
            <w:shd w:val="clear" w:color="auto" w:fill="auto"/>
            <w:tcMar>
              <w:top w:w="0" w:type="dxa"/>
              <w:left w:w="108" w:type="dxa"/>
              <w:bottom w:w="0" w:type="dxa"/>
              <w:right w:w="108" w:type="dxa"/>
            </w:tcMar>
          </w:tcPr>
          <w:p w14:paraId="753F0E07" w14:textId="77777777" w:rsidR="00C66597" w:rsidRPr="000A0A5F" w:rsidRDefault="00C66597" w:rsidP="00FC69AF">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0F0A2AD7" w14:textId="77777777" w:rsidR="00C66597" w:rsidRPr="000A0A5F" w:rsidRDefault="00C66597" w:rsidP="00FC69AF">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141A3D2B" w14:textId="77777777" w:rsidR="00C66597" w:rsidRPr="000A0A5F" w:rsidRDefault="00C66597" w:rsidP="00FC69AF">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4DA963E7" w14:textId="77777777" w:rsidR="00C66597" w:rsidRPr="000A0A5F" w:rsidRDefault="00C66597" w:rsidP="00FC69A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766A611E" w14:textId="77777777" w:rsidR="00C66597" w:rsidRPr="000A0A5F" w:rsidRDefault="00C66597" w:rsidP="00FC69A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C66597" w:rsidRPr="000A0A5F" w14:paraId="7EB43150" w14:textId="77777777" w:rsidTr="00FC69AF">
        <w:tc>
          <w:tcPr>
            <w:tcW w:w="934" w:type="pct"/>
            <w:shd w:val="clear" w:color="auto" w:fill="auto"/>
            <w:tcMar>
              <w:top w:w="0" w:type="dxa"/>
              <w:left w:w="108" w:type="dxa"/>
              <w:bottom w:w="0" w:type="dxa"/>
              <w:right w:w="108" w:type="dxa"/>
            </w:tcMar>
          </w:tcPr>
          <w:p w14:paraId="69D97517" w14:textId="77777777" w:rsidR="00C66597" w:rsidRPr="000A0A5F" w:rsidRDefault="00C66597" w:rsidP="00FC69AF">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566DF07C" w14:textId="77777777" w:rsidR="00C66597" w:rsidRPr="000A0A5F" w:rsidRDefault="00C66597" w:rsidP="00FC69AF">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52AFABEC" w14:textId="77777777" w:rsidR="00C66597" w:rsidRPr="000A0A5F" w:rsidRDefault="00C66597" w:rsidP="00FC69AF">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386365A3" w14:textId="77777777" w:rsidR="00C66597" w:rsidRPr="000A0A5F" w:rsidRDefault="00C66597" w:rsidP="00FC69AF">
            <w:pPr>
              <w:pStyle w:val="TAL"/>
              <w:rPr>
                <w:lang w:eastAsia="zh-CN"/>
              </w:rPr>
            </w:pPr>
            <w:r w:rsidRPr="000A0A5F">
              <w:rPr>
                <w:lang w:eastAsia="zh-CN"/>
              </w:rPr>
              <w:t>Contains the applicable information corresponding to the event.</w:t>
            </w:r>
          </w:p>
        </w:tc>
        <w:tc>
          <w:tcPr>
            <w:tcW w:w="646" w:type="pct"/>
          </w:tcPr>
          <w:p w14:paraId="583EDD14" w14:textId="77777777" w:rsidR="00C66597" w:rsidRPr="000A0A5F" w:rsidRDefault="00C66597" w:rsidP="00FC69AF">
            <w:pPr>
              <w:pStyle w:val="TAL"/>
              <w:rPr>
                <w:lang w:eastAsia="zh-CN"/>
              </w:rPr>
            </w:pPr>
          </w:p>
        </w:tc>
      </w:tr>
      <w:tr w:rsidR="00C66597" w:rsidRPr="000A0A5F" w14:paraId="0391B0EC" w14:textId="77777777" w:rsidTr="00FC69AF">
        <w:tc>
          <w:tcPr>
            <w:tcW w:w="934" w:type="pct"/>
            <w:shd w:val="clear" w:color="auto" w:fill="auto"/>
            <w:tcMar>
              <w:top w:w="0" w:type="dxa"/>
              <w:left w:w="108" w:type="dxa"/>
              <w:bottom w:w="0" w:type="dxa"/>
              <w:right w:w="108" w:type="dxa"/>
            </w:tcMar>
          </w:tcPr>
          <w:p w14:paraId="61D4BD3A" w14:textId="77777777" w:rsidR="00C66597" w:rsidRPr="000A0A5F" w:rsidRDefault="00C66597" w:rsidP="00FC69AF">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396C3AF4" w14:textId="77777777" w:rsidR="00C66597" w:rsidRPr="000A0A5F" w:rsidRDefault="00C66597" w:rsidP="00FC69AF">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81E772A" w14:textId="77777777" w:rsidR="00C66597" w:rsidRPr="000A0A5F" w:rsidRDefault="00C66597" w:rsidP="00FC69AF">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13CE358A" w14:textId="77777777" w:rsidR="00C66597" w:rsidRPr="000A0A5F" w:rsidRDefault="00C66597" w:rsidP="00FC69AF">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68E8BA35" w14:textId="77777777" w:rsidR="00C66597" w:rsidRPr="000A0A5F" w:rsidRDefault="00C66597" w:rsidP="00FC69AF">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433C839B" w14:textId="77777777" w:rsidR="00C66597" w:rsidRPr="000A0A5F" w:rsidRDefault="00C66597" w:rsidP="00FC69AF">
            <w:pPr>
              <w:pStyle w:val="TAL"/>
              <w:rPr>
                <w:lang w:eastAsia="zh-CN"/>
              </w:rPr>
            </w:pPr>
          </w:p>
        </w:tc>
      </w:tr>
      <w:tr w:rsidR="00C66597" w:rsidRPr="000A0A5F" w14:paraId="556AF49A" w14:textId="77777777" w:rsidTr="00FC69AF">
        <w:tc>
          <w:tcPr>
            <w:tcW w:w="934" w:type="pct"/>
            <w:shd w:val="clear" w:color="auto" w:fill="auto"/>
            <w:tcMar>
              <w:top w:w="0" w:type="dxa"/>
              <w:left w:w="108" w:type="dxa"/>
              <w:bottom w:w="0" w:type="dxa"/>
              <w:right w:w="108" w:type="dxa"/>
            </w:tcMar>
          </w:tcPr>
          <w:p w14:paraId="073CF886" w14:textId="77777777" w:rsidR="00C66597" w:rsidRPr="000A0A5F" w:rsidRDefault="00C66597" w:rsidP="00FC69AF">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4916D54A" w14:textId="77777777" w:rsidR="00C66597" w:rsidRPr="000A0A5F" w:rsidRDefault="00C66597" w:rsidP="00FC69AF">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0C0162F5"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C3E1A23" w14:textId="77777777" w:rsidR="00C66597" w:rsidRDefault="00C66597" w:rsidP="00FC69AF">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57D6EFA" w14:textId="77777777" w:rsidR="00C66597" w:rsidRPr="000A0A5F" w:rsidRDefault="00C66597" w:rsidP="00FC69AF">
            <w:pPr>
              <w:pStyle w:val="TAL"/>
              <w:rPr>
                <w:lang w:eastAsia="zh-CN"/>
              </w:rPr>
            </w:pPr>
            <w:r>
              <w:rPr>
                <w:lang w:eastAsia="zh-CN"/>
              </w:rPr>
              <w:t>(NOTE</w:t>
            </w:r>
            <w:r>
              <w:t> </w:t>
            </w:r>
            <w:r>
              <w:rPr>
                <w:lang w:eastAsia="zh-CN"/>
              </w:rPr>
              <w:t>2)</w:t>
            </w:r>
          </w:p>
        </w:tc>
        <w:tc>
          <w:tcPr>
            <w:tcW w:w="646" w:type="pct"/>
          </w:tcPr>
          <w:p w14:paraId="18176ADA" w14:textId="77777777" w:rsidR="00C66597" w:rsidRPr="000A0A5F" w:rsidRDefault="00C66597" w:rsidP="00FC69AF">
            <w:pPr>
              <w:pStyle w:val="TAL"/>
              <w:rPr>
                <w:lang w:eastAsia="zh-CN"/>
              </w:rPr>
            </w:pPr>
            <w:proofErr w:type="spellStart"/>
            <w:r w:rsidRPr="000A0A5F">
              <w:rPr>
                <w:rFonts w:cs="Arial"/>
                <w:szCs w:val="18"/>
              </w:rPr>
              <w:t>MultiMedia</w:t>
            </w:r>
            <w:proofErr w:type="spellEnd"/>
          </w:p>
        </w:tc>
      </w:tr>
      <w:tr w:rsidR="00C66597" w:rsidRPr="000A0A5F" w14:paraId="2BD78B50" w14:textId="77777777" w:rsidTr="00FC69AF">
        <w:tc>
          <w:tcPr>
            <w:tcW w:w="934" w:type="pct"/>
            <w:shd w:val="clear" w:color="auto" w:fill="auto"/>
            <w:tcMar>
              <w:top w:w="0" w:type="dxa"/>
              <w:left w:w="108" w:type="dxa"/>
              <w:bottom w:w="0" w:type="dxa"/>
              <w:right w:w="108" w:type="dxa"/>
            </w:tcMar>
          </w:tcPr>
          <w:p w14:paraId="033695C2" w14:textId="77777777" w:rsidR="00C66597" w:rsidRPr="000A0A5F" w:rsidRDefault="00C66597" w:rsidP="00FC69AF">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601BF6D6" w14:textId="77777777" w:rsidR="00C66597" w:rsidRPr="000A0A5F" w:rsidRDefault="00C66597" w:rsidP="00FC69AF">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2BD954E6"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B9ACE46" w14:textId="77777777" w:rsidR="00C66597" w:rsidRPr="000A0A5F" w:rsidRDefault="00C66597" w:rsidP="00FC69AF">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0CE841A7" w14:textId="77777777" w:rsidR="00C66597" w:rsidRPr="000A0A5F" w:rsidRDefault="00C66597" w:rsidP="00FC69AF">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452B5E90" w14:textId="77777777" w:rsidR="00C66597" w:rsidRPr="000A0A5F" w:rsidRDefault="00C66597" w:rsidP="00FC69AF">
            <w:pPr>
              <w:pStyle w:val="TAL"/>
              <w:rPr>
                <w:lang w:eastAsia="zh-CN"/>
              </w:rPr>
            </w:pPr>
            <w:r w:rsidRPr="000A0A5F">
              <w:rPr>
                <w:rFonts w:eastAsia="Times New Roman"/>
              </w:rPr>
              <w:t xml:space="preserve">AlternativeQoS_5G, </w:t>
            </w:r>
            <w:r w:rsidRPr="000A0A5F">
              <w:rPr>
                <w:rFonts w:cs="Arial"/>
              </w:rPr>
              <w:t>AltQosWithIndParams_5G</w:t>
            </w:r>
          </w:p>
        </w:tc>
      </w:tr>
      <w:tr w:rsidR="00C66597" w:rsidRPr="000A0A5F" w14:paraId="6CF29DD3" w14:textId="77777777" w:rsidTr="00FC69AF">
        <w:tc>
          <w:tcPr>
            <w:tcW w:w="934" w:type="pct"/>
            <w:shd w:val="clear" w:color="auto" w:fill="auto"/>
            <w:tcMar>
              <w:top w:w="0" w:type="dxa"/>
              <w:left w:w="108" w:type="dxa"/>
              <w:bottom w:w="0" w:type="dxa"/>
              <w:right w:w="108" w:type="dxa"/>
            </w:tcMar>
          </w:tcPr>
          <w:p w14:paraId="07083D1B" w14:textId="77777777" w:rsidR="00C66597" w:rsidRPr="000A0A5F" w:rsidRDefault="00C66597" w:rsidP="00FC69AF">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621CDB65" w14:textId="77777777" w:rsidR="00C66597" w:rsidRPr="000A0A5F" w:rsidRDefault="00C66597" w:rsidP="00FC69AF">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0819A070"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A2CADFF" w14:textId="77777777" w:rsidR="00C66597" w:rsidRPr="000A0A5F" w:rsidRDefault="00C66597" w:rsidP="00FC69AF">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7F1BEA26" w14:textId="77777777" w:rsidR="00C66597" w:rsidRPr="000A0A5F" w:rsidRDefault="00C66597" w:rsidP="00FC69AF">
            <w:pPr>
              <w:pStyle w:val="TAL"/>
            </w:pPr>
            <w:proofErr w:type="spellStart"/>
            <w:r w:rsidRPr="000A0A5F">
              <w:rPr>
                <w:lang w:eastAsia="zh-CN"/>
              </w:rPr>
              <w:t>AltQoSProfiles</w:t>
            </w:r>
            <w:r w:rsidRPr="000A0A5F">
              <w:t>SupportReport</w:t>
            </w:r>
            <w:proofErr w:type="spellEnd"/>
            <w:r>
              <w:t>, GMEC</w:t>
            </w:r>
          </w:p>
        </w:tc>
      </w:tr>
      <w:tr w:rsidR="00C66597" w:rsidRPr="000A0A5F" w14:paraId="27FC629B" w14:textId="77777777" w:rsidTr="00FC69AF">
        <w:tc>
          <w:tcPr>
            <w:tcW w:w="934" w:type="pct"/>
            <w:shd w:val="clear" w:color="auto" w:fill="auto"/>
            <w:tcMar>
              <w:top w:w="0" w:type="dxa"/>
              <w:left w:w="108" w:type="dxa"/>
              <w:bottom w:w="0" w:type="dxa"/>
              <w:right w:w="108" w:type="dxa"/>
            </w:tcMar>
          </w:tcPr>
          <w:p w14:paraId="329DA8C1" w14:textId="77777777" w:rsidR="00C66597" w:rsidRPr="000A0A5F" w:rsidRDefault="00C66597" w:rsidP="00FC69AF">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655FCCC0" w14:textId="77777777" w:rsidR="00C66597" w:rsidRPr="000A0A5F" w:rsidRDefault="00C66597" w:rsidP="00FC69AF">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273EDD62"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1BFC734" w14:textId="77777777" w:rsidR="00C66597" w:rsidRDefault="00C66597" w:rsidP="00FC69AF">
            <w:pPr>
              <w:pStyle w:val="TAL"/>
              <w:rPr>
                <w:lang w:eastAsia="zh-CN"/>
              </w:rPr>
            </w:pPr>
            <w:r>
              <w:rPr>
                <w:lang w:eastAsia="zh-CN"/>
              </w:rPr>
              <w:t xml:space="preserve">Contains the </w:t>
            </w:r>
            <w:r w:rsidRPr="000A0A5F">
              <w:rPr>
                <w:lang w:eastAsia="zh-CN"/>
              </w:rPr>
              <w:t>PLMN Identifier or the SNPN Identifier.</w:t>
            </w:r>
          </w:p>
          <w:p w14:paraId="2549DE20" w14:textId="77777777" w:rsidR="00C66597" w:rsidRPr="000A0A5F" w:rsidRDefault="00C66597" w:rsidP="00FC69AF">
            <w:pPr>
              <w:pStyle w:val="TAL"/>
              <w:rPr>
                <w:lang w:eastAsia="zh-CN"/>
              </w:rPr>
            </w:pPr>
          </w:p>
          <w:p w14:paraId="1DDB2900" w14:textId="77777777" w:rsidR="00C66597" w:rsidRPr="000A0A5F" w:rsidRDefault="00C66597" w:rsidP="00FC69AF">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BC0A164" w14:textId="77777777" w:rsidR="00C66597" w:rsidRPr="000A0A5F" w:rsidRDefault="00C66597" w:rsidP="00FC69AF">
            <w:pPr>
              <w:pStyle w:val="TAL"/>
            </w:pPr>
            <w:r w:rsidRPr="000A0A5F">
              <w:t>enNB_5G</w:t>
            </w:r>
            <w:r>
              <w:t>, GMEC</w:t>
            </w:r>
          </w:p>
        </w:tc>
      </w:tr>
      <w:tr w:rsidR="00C66597" w:rsidRPr="000A0A5F" w14:paraId="7EAAF1BD" w14:textId="77777777" w:rsidTr="00FC69AF">
        <w:tc>
          <w:tcPr>
            <w:tcW w:w="934" w:type="pct"/>
            <w:shd w:val="clear" w:color="auto" w:fill="auto"/>
            <w:tcMar>
              <w:top w:w="0" w:type="dxa"/>
              <w:left w:w="108" w:type="dxa"/>
              <w:bottom w:w="0" w:type="dxa"/>
              <w:right w:w="108" w:type="dxa"/>
            </w:tcMar>
          </w:tcPr>
          <w:p w14:paraId="185F8FBB" w14:textId="77777777" w:rsidR="00C66597" w:rsidRPr="000A0A5F" w:rsidRDefault="00C66597" w:rsidP="00FC69AF">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2519ADFC" w14:textId="77777777" w:rsidR="00C66597" w:rsidRPr="000A0A5F" w:rsidRDefault="00C66597" w:rsidP="00FC69AF">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5346719"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6642005" w14:textId="77777777" w:rsidR="00C66597" w:rsidRDefault="00C66597" w:rsidP="00FC69AF">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 xml:space="preserve">are </w:t>
            </w:r>
            <w:proofErr w:type="gramStart"/>
            <w:r w:rsidRPr="000A0A5F">
              <w:t>available.</w:t>
            </w:r>
            <w:r w:rsidRPr="000A0A5F">
              <w:rPr>
                <w:lang w:eastAsia="zh-CN"/>
              </w:rPr>
              <w:t>.</w:t>
            </w:r>
            <w:proofErr w:type="gramEnd"/>
          </w:p>
          <w:p w14:paraId="6A2D35E8" w14:textId="77777777" w:rsidR="00C66597" w:rsidRDefault="00C66597" w:rsidP="00FC69AF">
            <w:pPr>
              <w:pStyle w:val="TAL"/>
            </w:pPr>
          </w:p>
          <w:p w14:paraId="6379FA2B" w14:textId="77777777" w:rsidR="00C66597" w:rsidRPr="000A0A5F" w:rsidRDefault="00C66597" w:rsidP="00FC69AF">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597F2B3F" w14:textId="77777777" w:rsidR="00C66597" w:rsidRPr="000A0A5F" w:rsidRDefault="00C66597" w:rsidP="00FC69AF">
            <w:pPr>
              <w:pStyle w:val="TAL"/>
            </w:pPr>
            <w:r w:rsidRPr="000A0A5F">
              <w:rPr>
                <w:rFonts w:cs="Arial"/>
                <w:szCs w:val="18"/>
              </w:rPr>
              <w:t>QoSMonitoring_5G</w:t>
            </w:r>
            <w:r>
              <w:rPr>
                <w:rFonts w:cs="Arial"/>
                <w:szCs w:val="18"/>
              </w:rPr>
              <w:t xml:space="preserve">, </w:t>
            </w:r>
            <w:r>
              <w:t>GMEC</w:t>
            </w:r>
          </w:p>
        </w:tc>
      </w:tr>
      <w:tr w:rsidR="00C66597" w:rsidRPr="000A0A5F" w14:paraId="51AA20DC" w14:textId="77777777" w:rsidTr="00FC69AF">
        <w:tc>
          <w:tcPr>
            <w:tcW w:w="934" w:type="pct"/>
            <w:shd w:val="clear" w:color="auto" w:fill="auto"/>
            <w:tcMar>
              <w:top w:w="0" w:type="dxa"/>
              <w:left w:w="108" w:type="dxa"/>
              <w:bottom w:w="0" w:type="dxa"/>
              <w:right w:w="108" w:type="dxa"/>
            </w:tcMar>
          </w:tcPr>
          <w:p w14:paraId="7F08E867" w14:textId="77777777" w:rsidR="00C66597" w:rsidRPr="000A0A5F" w:rsidRDefault="00C66597" w:rsidP="00FC69AF">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13C8A44B" w14:textId="77777777" w:rsidR="00C66597" w:rsidRPr="000A0A5F" w:rsidRDefault="00C66597" w:rsidP="00FC69AF">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35381E1"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5AA43CC" w14:textId="77777777" w:rsidR="00C66597" w:rsidRPr="000A0A5F" w:rsidRDefault="00C66597" w:rsidP="00FC69AF">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FF79F48" w14:textId="77777777" w:rsidR="00C66597" w:rsidRPr="000A0A5F" w:rsidRDefault="00C66597" w:rsidP="00FC69AF">
            <w:pPr>
              <w:pStyle w:val="TAL"/>
              <w:rPr>
                <w:lang w:eastAsia="zh-CN"/>
              </w:rPr>
            </w:pPr>
            <w:r w:rsidRPr="000A0A5F">
              <w:rPr>
                <w:lang w:eastAsia="zh-CN"/>
              </w:rPr>
              <w:t>(</w:t>
            </w:r>
            <w:r w:rsidRPr="000A0A5F">
              <w:t>NOTE 3</w:t>
            </w:r>
            <w:r w:rsidRPr="000A0A5F">
              <w:rPr>
                <w:lang w:eastAsia="zh-CN"/>
              </w:rPr>
              <w:t>)</w:t>
            </w:r>
          </w:p>
        </w:tc>
        <w:tc>
          <w:tcPr>
            <w:tcW w:w="646" w:type="pct"/>
          </w:tcPr>
          <w:p w14:paraId="09A67383" w14:textId="77777777" w:rsidR="00C66597" w:rsidRPr="000A0A5F" w:rsidRDefault="00C66597" w:rsidP="00FC69AF">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C66597" w:rsidRPr="000A0A5F" w14:paraId="39D7362D" w14:textId="77777777" w:rsidTr="00FC69AF">
        <w:tc>
          <w:tcPr>
            <w:tcW w:w="934" w:type="pct"/>
            <w:shd w:val="clear" w:color="auto" w:fill="auto"/>
            <w:tcMar>
              <w:top w:w="0" w:type="dxa"/>
              <w:left w:w="108" w:type="dxa"/>
              <w:bottom w:w="0" w:type="dxa"/>
              <w:right w:w="108" w:type="dxa"/>
            </w:tcMar>
          </w:tcPr>
          <w:p w14:paraId="06BB8193" w14:textId="77777777" w:rsidR="00C66597" w:rsidRPr="000A0A5F" w:rsidRDefault="00C66597" w:rsidP="00FC69AF">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62669C39" w14:textId="77777777" w:rsidR="00C66597" w:rsidRPr="000A0A5F" w:rsidRDefault="00C66597" w:rsidP="00FC69AF">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15841CEA"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855E732" w14:textId="77777777" w:rsidR="00C66597" w:rsidRDefault="00C66597" w:rsidP="00FC69AF">
            <w:pPr>
              <w:pStyle w:val="TAL"/>
              <w:rPr>
                <w:lang w:eastAsia="zh-CN"/>
              </w:rPr>
            </w:pPr>
            <w:r>
              <w:rPr>
                <w:lang w:eastAsia="zh-CN"/>
              </w:rPr>
              <w:t xml:space="preserve">Contains the </w:t>
            </w:r>
            <w:r w:rsidRPr="000A0A5F">
              <w:rPr>
                <w:lang w:eastAsia="zh-CN"/>
              </w:rPr>
              <w:t>RAT type</w:t>
            </w:r>
            <w:r>
              <w:rPr>
                <w:lang w:eastAsia="zh-CN"/>
              </w:rPr>
              <w:t>.</w:t>
            </w:r>
          </w:p>
          <w:p w14:paraId="629326C1" w14:textId="77777777" w:rsidR="00C66597" w:rsidRDefault="00C66597" w:rsidP="00FC69AF">
            <w:pPr>
              <w:pStyle w:val="TAL"/>
              <w:rPr>
                <w:lang w:eastAsia="zh-CN"/>
              </w:rPr>
            </w:pPr>
          </w:p>
          <w:p w14:paraId="42429FCB" w14:textId="77777777" w:rsidR="00C66597" w:rsidRPr="000A0A5F" w:rsidRDefault="00C66597" w:rsidP="00FC69AF">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10F8F4E2" w14:textId="77777777" w:rsidR="00C66597" w:rsidRPr="000A0A5F" w:rsidRDefault="00C66597" w:rsidP="00FC69AF">
            <w:pPr>
              <w:pStyle w:val="TAL"/>
              <w:rPr>
                <w:rFonts w:cs="Arial"/>
                <w:szCs w:val="18"/>
              </w:rPr>
            </w:pPr>
            <w:r w:rsidRPr="000A0A5F">
              <w:rPr>
                <w:rFonts w:cs="Arial"/>
                <w:szCs w:val="18"/>
              </w:rPr>
              <w:t>enNB_5G</w:t>
            </w:r>
            <w:r>
              <w:rPr>
                <w:rFonts w:cs="Arial"/>
                <w:szCs w:val="18"/>
              </w:rPr>
              <w:t xml:space="preserve">, </w:t>
            </w:r>
            <w:r>
              <w:t>GMEC</w:t>
            </w:r>
          </w:p>
        </w:tc>
      </w:tr>
      <w:tr w:rsidR="00C66597" w:rsidRPr="000A0A5F" w14:paraId="4BE984EF" w14:textId="77777777" w:rsidTr="00FC69AF">
        <w:tc>
          <w:tcPr>
            <w:tcW w:w="934" w:type="pct"/>
            <w:shd w:val="clear" w:color="auto" w:fill="auto"/>
            <w:tcMar>
              <w:top w:w="0" w:type="dxa"/>
              <w:left w:w="108" w:type="dxa"/>
              <w:bottom w:w="0" w:type="dxa"/>
              <w:right w:w="108" w:type="dxa"/>
            </w:tcMar>
          </w:tcPr>
          <w:p w14:paraId="10463F68" w14:textId="77777777" w:rsidR="00C66597" w:rsidRPr="000A0A5F" w:rsidRDefault="00C66597" w:rsidP="00FC69AF">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71FB3133" w14:textId="77777777" w:rsidR="00C66597" w:rsidRPr="000A0A5F" w:rsidRDefault="00C66597" w:rsidP="00FC69AF">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4C9B691D"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11C537B" w14:textId="77777777" w:rsidR="00C66597" w:rsidRPr="000A0A5F" w:rsidRDefault="00C66597" w:rsidP="00FC69AF">
            <w:pPr>
              <w:pStyle w:val="TAL"/>
              <w:rPr>
                <w:lang w:eastAsia="zh-CN"/>
              </w:rPr>
            </w:pPr>
            <w:r w:rsidRPr="000A0A5F">
              <w:rPr>
                <w:rFonts w:cs="Arial"/>
                <w:szCs w:val="18"/>
                <w:lang w:eastAsia="zh-CN"/>
              </w:rPr>
              <w:t>The BAT offset and the optionally adjusted periodicity.</w:t>
            </w:r>
          </w:p>
        </w:tc>
        <w:tc>
          <w:tcPr>
            <w:tcW w:w="646" w:type="pct"/>
          </w:tcPr>
          <w:p w14:paraId="36BB5646" w14:textId="77777777" w:rsidR="00C66597" w:rsidRPr="000A0A5F" w:rsidRDefault="00C66597" w:rsidP="00FC69AF">
            <w:pPr>
              <w:pStyle w:val="TAL"/>
              <w:rPr>
                <w:rFonts w:cs="Arial"/>
                <w:szCs w:val="18"/>
              </w:rPr>
            </w:pPr>
            <w:proofErr w:type="spellStart"/>
            <w:r w:rsidRPr="000A0A5F">
              <w:t>EnTSCAC</w:t>
            </w:r>
            <w:proofErr w:type="spellEnd"/>
          </w:p>
        </w:tc>
      </w:tr>
      <w:tr w:rsidR="00C66597" w:rsidRPr="000A0A5F" w14:paraId="1F238621" w14:textId="77777777" w:rsidTr="00FC69AF">
        <w:tc>
          <w:tcPr>
            <w:tcW w:w="934" w:type="pct"/>
            <w:shd w:val="clear" w:color="auto" w:fill="auto"/>
            <w:tcMar>
              <w:top w:w="0" w:type="dxa"/>
              <w:left w:w="108" w:type="dxa"/>
              <w:bottom w:w="0" w:type="dxa"/>
              <w:right w:w="108" w:type="dxa"/>
            </w:tcMar>
          </w:tcPr>
          <w:p w14:paraId="589DB165" w14:textId="77777777" w:rsidR="00C66597" w:rsidRDefault="00C66597" w:rsidP="00FC69AF">
            <w:pPr>
              <w:pStyle w:val="TAL"/>
              <w:rPr>
                <w:lang w:eastAsia="zh-CN"/>
              </w:rPr>
            </w:pPr>
            <w:proofErr w:type="spellStart"/>
            <w:r>
              <w:rPr>
                <w:rFonts w:hint="eastAsia"/>
                <w:lang w:eastAsia="zh-CN"/>
              </w:rPr>
              <w:lastRenderedPageBreak/>
              <w:t>a</w:t>
            </w:r>
            <w:r>
              <w:rPr>
                <w:lang w:eastAsia="zh-CN"/>
              </w:rPr>
              <w:t>ggrDataRateRpts</w:t>
            </w:r>
            <w:proofErr w:type="spellEnd"/>
          </w:p>
        </w:tc>
        <w:tc>
          <w:tcPr>
            <w:tcW w:w="879" w:type="pct"/>
            <w:shd w:val="clear" w:color="auto" w:fill="auto"/>
            <w:tcMar>
              <w:top w:w="0" w:type="dxa"/>
              <w:left w:w="108" w:type="dxa"/>
              <w:bottom w:w="0" w:type="dxa"/>
              <w:right w:w="108" w:type="dxa"/>
            </w:tcMar>
          </w:tcPr>
          <w:p w14:paraId="34AB5119" w14:textId="77777777" w:rsidR="00C66597" w:rsidRDefault="00C66597" w:rsidP="00FC69AF">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2B530B05" w14:textId="77777777" w:rsidR="00C66597" w:rsidRDefault="00C66597" w:rsidP="00FC69AF">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2BDA779D" w14:textId="77777777" w:rsidR="00C66597" w:rsidRDefault="00C66597" w:rsidP="00FC69AF">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772B8FBC" w14:textId="77777777" w:rsidR="00C66597" w:rsidRDefault="00C66597" w:rsidP="00FC69AF">
            <w:pPr>
              <w:pStyle w:val="TAL"/>
            </w:pPr>
          </w:p>
          <w:p w14:paraId="5D3606FF" w14:textId="77777777" w:rsidR="00C66597" w:rsidRDefault="00C66597" w:rsidP="00FC69AF">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CB74D75" w14:textId="77777777" w:rsidR="00C66597" w:rsidRDefault="00C66597" w:rsidP="00FC69AF">
            <w:pPr>
              <w:pStyle w:val="TAL"/>
              <w:rPr>
                <w:noProof/>
              </w:rPr>
            </w:pPr>
            <w:r>
              <w:t>ListUE_5G, GMEC</w:t>
            </w:r>
          </w:p>
        </w:tc>
      </w:tr>
      <w:tr w:rsidR="00C66597" w:rsidRPr="000A0A5F" w14:paraId="1D8BC911" w14:textId="77777777" w:rsidTr="00FC69AF">
        <w:tc>
          <w:tcPr>
            <w:tcW w:w="934" w:type="pct"/>
            <w:shd w:val="clear" w:color="auto" w:fill="auto"/>
            <w:tcMar>
              <w:top w:w="0" w:type="dxa"/>
              <w:left w:w="108" w:type="dxa"/>
              <w:bottom w:w="0" w:type="dxa"/>
              <w:right w:w="108" w:type="dxa"/>
            </w:tcMar>
          </w:tcPr>
          <w:p w14:paraId="30DD66F2" w14:textId="77777777" w:rsidR="00C66597" w:rsidRPr="000A0A5F" w:rsidRDefault="00C66597" w:rsidP="00FC69AF">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38C32C47" w14:textId="77777777" w:rsidR="00C66597" w:rsidRPr="000A0A5F" w:rsidRDefault="00C66597" w:rsidP="00FC69AF">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2867BE2"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C4B49A4" w14:textId="77777777" w:rsidR="00C66597" w:rsidRDefault="00C66597" w:rsidP="00FC69AF">
            <w:pPr>
              <w:pStyle w:val="TAL"/>
            </w:pPr>
            <w:r w:rsidRPr="000A0A5F">
              <w:rPr>
                <w:rFonts w:cs="Arial"/>
                <w:szCs w:val="18"/>
              </w:rPr>
              <w:t xml:space="preserve">Round-Trip delay for the indicated UL and DL QoS flows. It shall be present when the notified event is </w:t>
            </w:r>
            <w:r w:rsidRPr="000A0A5F">
              <w:t>"RT_DELAY_TWO_QOS_FLOWS".</w:t>
            </w:r>
          </w:p>
          <w:p w14:paraId="1F550FCB" w14:textId="77777777" w:rsidR="00C66597" w:rsidRDefault="00C66597" w:rsidP="00FC69AF">
            <w:pPr>
              <w:pStyle w:val="TAL"/>
            </w:pPr>
          </w:p>
          <w:p w14:paraId="1D4B91ED" w14:textId="77777777" w:rsidR="00C66597" w:rsidRPr="000A0A5F" w:rsidRDefault="00C66597" w:rsidP="00FC69AF">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729E6E5" w14:textId="77777777" w:rsidR="00C66597" w:rsidRPr="000A0A5F" w:rsidRDefault="00C66597" w:rsidP="00FC69AF">
            <w:pPr>
              <w:pStyle w:val="TAL"/>
            </w:pPr>
            <w:proofErr w:type="spellStart"/>
            <w:r w:rsidRPr="000A0A5F">
              <w:rPr>
                <w:rFonts w:hint="eastAsia"/>
                <w:lang w:eastAsia="zh-CN"/>
              </w:rPr>
              <w:t>EnQoSMon</w:t>
            </w:r>
            <w:proofErr w:type="spellEnd"/>
            <w:r>
              <w:rPr>
                <w:lang w:eastAsia="zh-CN"/>
              </w:rPr>
              <w:t xml:space="preserve">, </w:t>
            </w:r>
            <w:r>
              <w:t>GMEC</w:t>
            </w:r>
          </w:p>
        </w:tc>
      </w:tr>
      <w:tr w:rsidR="00C66597" w:rsidRPr="000A0A5F" w14:paraId="5B88A81D" w14:textId="77777777" w:rsidTr="00FC69AF">
        <w:tc>
          <w:tcPr>
            <w:tcW w:w="934" w:type="pct"/>
            <w:shd w:val="clear" w:color="auto" w:fill="auto"/>
            <w:tcMar>
              <w:top w:w="0" w:type="dxa"/>
              <w:left w:w="108" w:type="dxa"/>
              <w:bottom w:w="0" w:type="dxa"/>
              <w:right w:w="108" w:type="dxa"/>
            </w:tcMar>
          </w:tcPr>
          <w:p w14:paraId="16AD5DFB" w14:textId="77777777" w:rsidR="00C66597" w:rsidRPr="000A0A5F" w:rsidRDefault="00C66597" w:rsidP="00FC69AF">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13FB20A1" w14:textId="77777777" w:rsidR="00C66597" w:rsidRPr="000A0A5F" w:rsidRDefault="00C66597" w:rsidP="00FC69AF">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41F8E0B" w14:textId="06BDF885" w:rsidR="00C66597" w:rsidRPr="000A0A5F" w:rsidRDefault="00C66597" w:rsidP="00FC69AF">
            <w:pPr>
              <w:pStyle w:val="TAL"/>
              <w:rPr>
                <w:lang w:eastAsia="zh-CN"/>
              </w:rPr>
            </w:pPr>
            <w:r w:rsidRPr="000A0A5F">
              <w:rPr>
                <w:lang w:eastAsia="zh-CN"/>
              </w:rPr>
              <w:t>0..</w:t>
            </w:r>
            <w:ins w:id="75" w:author="Huawei" w:date="2024-09-24T09:26:00Z">
              <w:r w:rsidRPr="000A0A5F">
                <w:rPr>
                  <w:lang w:eastAsia="zh-CN"/>
                </w:rPr>
                <w:t>N</w:t>
              </w:r>
            </w:ins>
            <w:del w:id="76" w:author="Huawei" w:date="2024-09-24T09:26:00Z">
              <w:r w:rsidRPr="000A0A5F" w:rsidDel="00C66597">
                <w:rPr>
                  <w:lang w:eastAsia="zh-CN"/>
                </w:rPr>
                <w:delText>1</w:delText>
              </w:r>
            </w:del>
          </w:p>
        </w:tc>
        <w:tc>
          <w:tcPr>
            <w:tcW w:w="1941" w:type="pct"/>
            <w:shd w:val="clear" w:color="auto" w:fill="auto"/>
            <w:tcMar>
              <w:top w:w="0" w:type="dxa"/>
              <w:left w:w="108" w:type="dxa"/>
              <w:bottom w:w="0" w:type="dxa"/>
              <w:right w:w="108" w:type="dxa"/>
            </w:tcMar>
          </w:tcPr>
          <w:p w14:paraId="6998EF65" w14:textId="77777777" w:rsidR="00C66597" w:rsidRDefault="00C66597" w:rsidP="00FC69AF">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B24E6C3" w14:textId="77777777" w:rsidR="00C66597" w:rsidRDefault="00C66597" w:rsidP="00FC69AF">
            <w:pPr>
              <w:pStyle w:val="TAL"/>
            </w:pPr>
          </w:p>
          <w:p w14:paraId="41B57DFD" w14:textId="77777777" w:rsidR="00C66597" w:rsidRPr="000A0A5F" w:rsidRDefault="00C66597" w:rsidP="00FC69AF">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6AAF20C2" w14:textId="77777777" w:rsidR="00C66597" w:rsidRPr="000A0A5F" w:rsidRDefault="00C66597" w:rsidP="00FC69AF">
            <w:pPr>
              <w:pStyle w:val="TAL"/>
            </w:pPr>
            <w:proofErr w:type="spellStart"/>
            <w:r w:rsidRPr="000A0A5F">
              <w:rPr>
                <w:rFonts w:hint="eastAsia"/>
                <w:lang w:eastAsia="zh-CN"/>
              </w:rPr>
              <w:t>EnQoSMon</w:t>
            </w:r>
            <w:proofErr w:type="spellEnd"/>
            <w:r>
              <w:rPr>
                <w:lang w:eastAsia="zh-CN"/>
              </w:rPr>
              <w:t xml:space="preserve">, </w:t>
            </w:r>
            <w:r>
              <w:t>GMEC</w:t>
            </w:r>
          </w:p>
        </w:tc>
      </w:tr>
      <w:tr w:rsidR="00C66597" w:rsidRPr="000A0A5F" w14:paraId="1B19625D" w14:textId="77777777" w:rsidTr="00FC69AF">
        <w:tc>
          <w:tcPr>
            <w:tcW w:w="934" w:type="pct"/>
            <w:shd w:val="clear" w:color="auto" w:fill="auto"/>
            <w:tcMar>
              <w:top w:w="0" w:type="dxa"/>
              <w:left w:w="108" w:type="dxa"/>
              <w:bottom w:w="0" w:type="dxa"/>
              <w:right w:w="108" w:type="dxa"/>
            </w:tcMar>
          </w:tcPr>
          <w:p w14:paraId="24A6411F" w14:textId="77777777" w:rsidR="00C66597" w:rsidRPr="000A0A5F" w:rsidRDefault="00C66597" w:rsidP="00FC69AF">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191CFAE9" w14:textId="77777777" w:rsidR="00C66597" w:rsidRPr="000A0A5F" w:rsidRDefault="00C66597" w:rsidP="00FC69AF">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7D27C6A"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0FB91BA" w14:textId="77777777" w:rsidR="00C66597" w:rsidRDefault="00C66597" w:rsidP="00FC69AF">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3E124E48" w14:textId="77777777" w:rsidR="00C66597" w:rsidRDefault="00C66597" w:rsidP="00FC69AF">
            <w:pPr>
              <w:pStyle w:val="TAL"/>
            </w:pPr>
          </w:p>
          <w:p w14:paraId="5F520575" w14:textId="77777777" w:rsidR="00C66597" w:rsidRPr="000A0A5F" w:rsidRDefault="00C66597" w:rsidP="00FC69AF">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68A84985" w14:textId="77777777" w:rsidR="00C66597" w:rsidRPr="000A0A5F" w:rsidRDefault="00C66597" w:rsidP="00FC69AF">
            <w:pPr>
              <w:pStyle w:val="TAL"/>
            </w:pPr>
            <w:proofErr w:type="spellStart"/>
            <w:r w:rsidRPr="000A0A5F">
              <w:rPr>
                <w:rFonts w:hint="eastAsia"/>
                <w:lang w:eastAsia="zh-CN"/>
              </w:rPr>
              <w:t>EnQoSMon</w:t>
            </w:r>
            <w:proofErr w:type="spellEnd"/>
            <w:r>
              <w:rPr>
                <w:lang w:eastAsia="zh-CN"/>
              </w:rPr>
              <w:t xml:space="preserve">, </w:t>
            </w:r>
            <w:r>
              <w:t>GMEC</w:t>
            </w:r>
          </w:p>
        </w:tc>
      </w:tr>
      <w:tr w:rsidR="00C66597" w:rsidRPr="000A0A5F" w14:paraId="582702ED" w14:textId="77777777" w:rsidTr="00FC69AF">
        <w:tc>
          <w:tcPr>
            <w:tcW w:w="934" w:type="pct"/>
            <w:shd w:val="clear" w:color="auto" w:fill="auto"/>
            <w:tcMar>
              <w:top w:w="0" w:type="dxa"/>
              <w:left w:w="108" w:type="dxa"/>
              <w:bottom w:w="0" w:type="dxa"/>
              <w:right w:w="108" w:type="dxa"/>
            </w:tcMar>
          </w:tcPr>
          <w:p w14:paraId="37DF449B" w14:textId="77777777" w:rsidR="00C66597" w:rsidRPr="000A0A5F" w:rsidRDefault="00C66597" w:rsidP="00FC69AF">
            <w:pPr>
              <w:pStyle w:val="TAL"/>
              <w:rPr>
                <w:lang w:eastAsia="zh-CN"/>
              </w:rPr>
            </w:pPr>
            <w:proofErr w:type="spellStart"/>
            <w:r>
              <w:rPr>
                <w:lang w:eastAsia="zh-CN"/>
              </w:rPr>
              <w:t>qosMonCapRepo</w:t>
            </w:r>
            <w:proofErr w:type="spellEnd"/>
          </w:p>
        </w:tc>
        <w:tc>
          <w:tcPr>
            <w:tcW w:w="879" w:type="pct"/>
            <w:shd w:val="clear" w:color="auto" w:fill="auto"/>
            <w:tcMar>
              <w:top w:w="0" w:type="dxa"/>
              <w:left w:w="108" w:type="dxa"/>
              <w:bottom w:w="0" w:type="dxa"/>
              <w:right w:w="108" w:type="dxa"/>
            </w:tcMar>
          </w:tcPr>
          <w:p w14:paraId="0B57B857" w14:textId="77777777" w:rsidR="00C66597" w:rsidRPr="000A0A5F" w:rsidRDefault="00C66597" w:rsidP="00FC69AF">
            <w:pPr>
              <w:pStyle w:val="TAL"/>
              <w:rPr>
                <w:lang w:eastAsia="zh-CN"/>
              </w:rPr>
            </w:pPr>
            <w:proofErr w:type="spellStart"/>
            <w:r>
              <w:rPr>
                <w:lang w:eastAsia="zh-CN"/>
              </w:rPr>
              <w:t>NotifCap</w:t>
            </w:r>
            <w:proofErr w:type="spellEnd"/>
          </w:p>
        </w:tc>
        <w:tc>
          <w:tcPr>
            <w:tcW w:w="600" w:type="pct"/>
            <w:shd w:val="clear" w:color="auto" w:fill="auto"/>
            <w:tcMar>
              <w:top w:w="0" w:type="dxa"/>
              <w:left w:w="108" w:type="dxa"/>
              <w:bottom w:w="0" w:type="dxa"/>
              <w:right w:w="108" w:type="dxa"/>
            </w:tcMar>
          </w:tcPr>
          <w:p w14:paraId="3F47A6C4" w14:textId="77777777" w:rsidR="00C66597" w:rsidRPr="000A0A5F" w:rsidRDefault="00C66597" w:rsidP="00FC69AF">
            <w:pPr>
              <w:pStyle w:val="TAL"/>
              <w:rPr>
                <w:lang w:eastAsia="zh-CN"/>
              </w:rPr>
            </w:pPr>
            <w:r>
              <w:rPr>
                <w:lang w:eastAsia="zh-CN"/>
              </w:rPr>
              <w:t>0</w:t>
            </w:r>
            <w:r w:rsidRPr="003107D3">
              <w:rPr>
                <w:lang w:eastAsia="zh-CN"/>
              </w:rPr>
              <w:t>..</w:t>
            </w:r>
            <w:r>
              <w:rPr>
                <w:lang w:eastAsia="zh-CN"/>
              </w:rPr>
              <w:t>1</w:t>
            </w:r>
          </w:p>
        </w:tc>
        <w:tc>
          <w:tcPr>
            <w:tcW w:w="1941" w:type="pct"/>
            <w:shd w:val="clear" w:color="auto" w:fill="auto"/>
            <w:tcMar>
              <w:top w:w="0" w:type="dxa"/>
              <w:left w:w="108" w:type="dxa"/>
              <w:bottom w:w="0" w:type="dxa"/>
              <w:right w:w="108" w:type="dxa"/>
            </w:tcMar>
          </w:tcPr>
          <w:p w14:paraId="3AD579C8" w14:textId="77777777" w:rsidR="00C66597" w:rsidRDefault="00C66597" w:rsidP="00FC69AF">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2AADB98F" w14:textId="77777777" w:rsidR="00C66597" w:rsidRPr="000A0A5F" w:rsidRDefault="00C66597" w:rsidP="00FC69AF">
            <w:pPr>
              <w:pStyle w:val="TAL"/>
              <w:rPr>
                <w:rFonts w:cs="Arial"/>
                <w:szCs w:val="18"/>
              </w:rPr>
            </w:pPr>
            <w:r>
              <w:rPr>
                <w:rFonts w:cs="Arial"/>
                <w:szCs w:val="18"/>
              </w:rPr>
              <w:t xml:space="preserve">It shall be present when the notified event is </w:t>
            </w:r>
            <w:r>
              <w:t>"QOS_MON_CAP_REPO".</w:t>
            </w:r>
          </w:p>
        </w:tc>
        <w:tc>
          <w:tcPr>
            <w:tcW w:w="646" w:type="pct"/>
          </w:tcPr>
          <w:p w14:paraId="65B47CDC" w14:textId="77777777" w:rsidR="00C66597" w:rsidRPr="000A0A5F" w:rsidRDefault="00C66597" w:rsidP="00FC69AF">
            <w:pPr>
              <w:pStyle w:val="TAL"/>
              <w:rPr>
                <w:lang w:eastAsia="zh-CN"/>
              </w:rPr>
            </w:pPr>
            <w:proofErr w:type="spellStart"/>
            <w:r>
              <w:rPr>
                <w:lang w:val="en-US"/>
              </w:rPr>
              <w:t>QoSMonCapRepo</w:t>
            </w:r>
            <w:proofErr w:type="spellEnd"/>
          </w:p>
        </w:tc>
      </w:tr>
      <w:tr w:rsidR="00C66597" w:rsidRPr="000A0A5F" w14:paraId="74CCF6C9" w14:textId="77777777" w:rsidTr="00FC69AF">
        <w:tc>
          <w:tcPr>
            <w:tcW w:w="5000" w:type="pct"/>
            <w:gridSpan w:val="5"/>
            <w:shd w:val="clear" w:color="auto" w:fill="auto"/>
            <w:tcMar>
              <w:top w:w="0" w:type="dxa"/>
              <w:left w:w="108" w:type="dxa"/>
              <w:bottom w:w="0" w:type="dxa"/>
              <w:right w:w="108" w:type="dxa"/>
            </w:tcMar>
          </w:tcPr>
          <w:p w14:paraId="6BA8135D" w14:textId="77777777" w:rsidR="00C66597" w:rsidRPr="000A0A5F" w:rsidRDefault="00C66597" w:rsidP="00FC69AF">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9FBCBC0" w14:textId="77777777" w:rsidR="00C66597" w:rsidRPr="000A0A5F" w:rsidRDefault="00C66597" w:rsidP="00FC69AF">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3BC44D0E" w14:textId="77777777" w:rsidR="00C66597" w:rsidRPr="000A0A5F" w:rsidRDefault="00C66597" w:rsidP="00FC69AF">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37C76460" w14:textId="11A71CDE" w:rsidR="002909F7" w:rsidRDefault="002909F7" w:rsidP="002172AA">
      <w:pPr>
        <w:rPr>
          <w:lang w:eastAsia="zh-CN"/>
        </w:rPr>
      </w:pPr>
      <w:bookmarkStart w:id="77" w:name="_Toc164921237"/>
      <w:bookmarkStart w:id="78" w:name="_Toc170120779"/>
      <w:bookmarkEnd w:id="37"/>
      <w:bookmarkEnd w:id="38"/>
      <w:bookmarkEnd w:id="39"/>
    </w:p>
    <w:p w14:paraId="52EF5662" w14:textId="77777777" w:rsidR="007F73DA" w:rsidRPr="00D77DD3" w:rsidRDefault="007F73DA" w:rsidP="007F73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1D447" w14:textId="77777777" w:rsidR="00420CCF" w:rsidRDefault="00420CCF" w:rsidP="00420CCF">
      <w:pPr>
        <w:pStyle w:val="50"/>
      </w:pPr>
      <w:bookmarkStart w:id="79" w:name="_Toc153625878"/>
      <w:bookmarkStart w:id="80" w:name="_Toc170115023"/>
      <w:r>
        <w:t>5.14.2.1.16</w:t>
      </w:r>
      <w:r>
        <w:tab/>
        <w:t xml:space="preserve">Type: </w:t>
      </w:r>
      <w:proofErr w:type="spellStart"/>
      <w:r>
        <w:t>UeAddInfo</w:t>
      </w:r>
      <w:bookmarkEnd w:id="79"/>
      <w:bookmarkEnd w:id="80"/>
      <w:proofErr w:type="spellEnd"/>
    </w:p>
    <w:p w14:paraId="0389A59A" w14:textId="77777777" w:rsidR="00420CCF" w:rsidRDefault="00420CCF" w:rsidP="00420CCF">
      <w:r>
        <w:t>This type represents UEs Address information. It shall comply with the provisions defined in table 5.14.2.1.16-1.</w:t>
      </w:r>
    </w:p>
    <w:p w14:paraId="52A2B772" w14:textId="77777777" w:rsidR="00420CCF" w:rsidRDefault="00420CCF" w:rsidP="00420CCF">
      <w:pPr>
        <w:pStyle w:val="TH"/>
      </w:pPr>
      <w:r>
        <w:t xml:space="preserve">Table 5.14.2.1.16-1: Definition of the type </w:t>
      </w:r>
      <w:proofErr w:type="spellStart"/>
      <w:r>
        <w:t>UeAddInfo</w:t>
      </w:r>
      <w:proofErr w:type="spellEnd"/>
    </w:p>
    <w:tbl>
      <w:tblPr>
        <w:tblW w:w="514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85"/>
        <w:gridCol w:w="1539"/>
        <w:gridCol w:w="1256"/>
        <w:gridCol w:w="3355"/>
        <w:gridCol w:w="1957"/>
      </w:tblGrid>
      <w:tr w:rsidR="00420CCF" w14:paraId="01E6528D" w14:textId="77777777" w:rsidTr="00FC69AF">
        <w:tc>
          <w:tcPr>
            <w:tcW w:w="902" w:type="pct"/>
            <w:shd w:val="clear" w:color="auto" w:fill="C0C0C0"/>
            <w:tcMar>
              <w:top w:w="0" w:type="dxa"/>
              <w:left w:w="108" w:type="dxa"/>
              <w:bottom w:w="0" w:type="dxa"/>
              <w:right w:w="108" w:type="dxa"/>
            </w:tcMar>
          </w:tcPr>
          <w:p w14:paraId="47647A96" w14:textId="77777777" w:rsidR="00420CCF" w:rsidRDefault="00420CCF" w:rsidP="00FC69AF">
            <w:pPr>
              <w:pStyle w:val="TAH"/>
            </w:pPr>
            <w:r>
              <w:t>Attribute name</w:t>
            </w:r>
          </w:p>
        </w:tc>
        <w:tc>
          <w:tcPr>
            <w:tcW w:w="778" w:type="pct"/>
            <w:shd w:val="clear" w:color="auto" w:fill="C0C0C0"/>
            <w:tcMar>
              <w:top w:w="0" w:type="dxa"/>
              <w:left w:w="108" w:type="dxa"/>
              <w:bottom w:w="0" w:type="dxa"/>
              <w:right w:w="108" w:type="dxa"/>
            </w:tcMar>
          </w:tcPr>
          <w:p w14:paraId="74BFB517" w14:textId="77777777" w:rsidR="00420CCF" w:rsidRDefault="00420CCF" w:rsidP="00FC69AF">
            <w:pPr>
              <w:pStyle w:val="TAH"/>
            </w:pPr>
            <w:r>
              <w:t>Data type</w:t>
            </w:r>
          </w:p>
        </w:tc>
        <w:tc>
          <w:tcPr>
            <w:tcW w:w="635" w:type="pct"/>
            <w:shd w:val="clear" w:color="auto" w:fill="C0C0C0"/>
            <w:tcMar>
              <w:top w:w="0" w:type="dxa"/>
              <w:left w:w="108" w:type="dxa"/>
              <w:bottom w:w="0" w:type="dxa"/>
              <w:right w:w="108" w:type="dxa"/>
            </w:tcMar>
          </w:tcPr>
          <w:p w14:paraId="79932312" w14:textId="77777777" w:rsidR="00420CCF" w:rsidRDefault="00420CCF" w:rsidP="00FC69AF">
            <w:pPr>
              <w:pStyle w:val="TAH"/>
            </w:pPr>
            <w:r>
              <w:t>Cardinality</w:t>
            </w:r>
          </w:p>
        </w:tc>
        <w:tc>
          <w:tcPr>
            <w:tcW w:w="1696" w:type="pct"/>
            <w:shd w:val="clear" w:color="auto" w:fill="C0C0C0"/>
            <w:tcMar>
              <w:top w:w="0" w:type="dxa"/>
              <w:left w:w="108" w:type="dxa"/>
              <w:bottom w:w="0" w:type="dxa"/>
              <w:right w:w="108" w:type="dxa"/>
            </w:tcMar>
          </w:tcPr>
          <w:p w14:paraId="1CB56326" w14:textId="77777777" w:rsidR="00420CCF" w:rsidRDefault="00420CCF" w:rsidP="00FC69AF">
            <w:pPr>
              <w:pStyle w:val="TAH"/>
            </w:pPr>
            <w:r>
              <w:t>Description</w:t>
            </w:r>
          </w:p>
        </w:tc>
        <w:tc>
          <w:tcPr>
            <w:tcW w:w="989" w:type="pct"/>
            <w:shd w:val="clear" w:color="auto" w:fill="C0C0C0"/>
          </w:tcPr>
          <w:p w14:paraId="75A97B26" w14:textId="77777777" w:rsidR="00420CCF" w:rsidRDefault="00420CCF" w:rsidP="00FC69AF">
            <w:pPr>
              <w:pStyle w:val="TAH"/>
            </w:pPr>
            <w:r>
              <w:rPr>
                <w:rFonts w:cs="Arial"/>
                <w:szCs w:val="18"/>
              </w:rPr>
              <w:t>Applicability</w:t>
            </w:r>
          </w:p>
        </w:tc>
      </w:tr>
      <w:tr w:rsidR="00420CCF" w14:paraId="462647E5" w14:textId="77777777" w:rsidTr="00FC69AF">
        <w:tc>
          <w:tcPr>
            <w:tcW w:w="902" w:type="pct"/>
            <w:shd w:val="clear" w:color="auto" w:fill="auto"/>
            <w:tcMar>
              <w:top w:w="0" w:type="dxa"/>
              <w:left w:w="108" w:type="dxa"/>
              <w:bottom w:w="0" w:type="dxa"/>
              <w:right w:w="108" w:type="dxa"/>
            </w:tcMar>
          </w:tcPr>
          <w:p w14:paraId="7BF99481" w14:textId="77777777" w:rsidR="00420CCF" w:rsidRDefault="00420CCF" w:rsidP="00FC69AF">
            <w:pPr>
              <w:pStyle w:val="TAL"/>
              <w:rPr>
                <w:lang w:eastAsia="zh-CN"/>
              </w:rPr>
            </w:pPr>
            <w:proofErr w:type="spellStart"/>
            <w:r>
              <w:rPr>
                <w:lang w:eastAsia="zh-CN"/>
              </w:rPr>
              <w:t>ueIpAddr</w:t>
            </w:r>
            <w:proofErr w:type="spellEnd"/>
          </w:p>
        </w:tc>
        <w:tc>
          <w:tcPr>
            <w:tcW w:w="778" w:type="pct"/>
            <w:shd w:val="clear" w:color="auto" w:fill="auto"/>
            <w:tcMar>
              <w:top w:w="0" w:type="dxa"/>
              <w:left w:w="108" w:type="dxa"/>
              <w:bottom w:w="0" w:type="dxa"/>
              <w:right w:w="108" w:type="dxa"/>
            </w:tcMar>
          </w:tcPr>
          <w:p w14:paraId="30C31C4B" w14:textId="77777777" w:rsidR="00420CCF" w:rsidRDefault="00420CCF" w:rsidP="00FC69AF">
            <w:pPr>
              <w:pStyle w:val="TAL"/>
              <w:rPr>
                <w:lang w:eastAsia="zh-CN"/>
              </w:rPr>
            </w:pPr>
            <w:proofErr w:type="spellStart"/>
            <w:r>
              <w:rPr>
                <w:lang w:eastAsia="zh-CN"/>
              </w:rPr>
              <w:t>IpAddr</w:t>
            </w:r>
            <w:proofErr w:type="spellEnd"/>
          </w:p>
        </w:tc>
        <w:tc>
          <w:tcPr>
            <w:tcW w:w="635" w:type="pct"/>
            <w:shd w:val="clear" w:color="auto" w:fill="auto"/>
            <w:tcMar>
              <w:top w:w="0" w:type="dxa"/>
              <w:left w:w="108" w:type="dxa"/>
              <w:bottom w:w="0" w:type="dxa"/>
              <w:right w:w="108" w:type="dxa"/>
            </w:tcMar>
          </w:tcPr>
          <w:p w14:paraId="4821245D" w14:textId="23540E95" w:rsidR="00420CCF" w:rsidRDefault="00420CCF" w:rsidP="00FC69AF">
            <w:pPr>
              <w:pStyle w:val="TAL"/>
              <w:rPr>
                <w:lang w:eastAsia="zh-CN"/>
              </w:rPr>
            </w:pPr>
            <w:ins w:id="81" w:author="Huawei" w:date="2024-09-24T09:26:00Z">
              <w:r>
                <w:rPr>
                  <w:lang w:eastAsia="zh-CN"/>
                </w:rPr>
                <w:t>0..</w:t>
              </w:r>
            </w:ins>
            <w:r>
              <w:rPr>
                <w:lang w:eastAsia="zh-CN"/>
              </w:rPr>
              <w:t>1</w:t>
            </w:r>
          </w:p>
        </w:tc>
        <w:tc>
          <w:tcPr>
            <w:tcW w:w="1696" w:type="pct"/>
            <w:shd w:val="clear" w:color="auto" w:fill="auto"/>
            <w:tcMar>
              <w:top w:w="0" w:type="dxa"/>
              <w:left w:w="108" w:type="dxa"/>
              <w:bottom w:w="0" w:type="dxa"/>
              <w:right w:w="108" w:type="dxa"/>
            </w:tcMar>
          </w:tcPr>
          <w:p w14:paraId="3A7CE9B0" w14:textId="77777777" w:rsidR="00420CCF" w:rsidRDefault="00420CCF" w:rsidP="00FC69AF">
            <w:pPr>
              <w:pStyle w:val="TAL"/>
              <w:rPr>
                <w:lang w:eastAsia="zh-CN"/>
              </w:rPr>
            </w:pPr>
            <w:r>
              <w:rPr>
                <w:lang w:eastAsia="zh-CN"/>
              </w:rPr>
              <w:t>Identifies the UE IP address.</w:t>
            </w:r>
          </w:p>
        </w:tc>
        <w:tc>
          <w:tcPr>
            <w:tcW w:w="989" w:type="pct"/>
          </w:tcPr>
          <w:p w14:paraId="651DDFF9" w14:textId="77777777" w:rsidR="00420CCF" w:rsidRDefault="00420CCF" w:rsidP="00FC69AF">
            <w:pPr>
              <w:pStyle w:val="TAL"/>
              <w:rPr>
                <w:lang w:eastAsia="zh-CN"/>
              </w:rPr>
            </w:pPr>
          </w:p>
        </w:tc>
      </w:tr>
      <w:tr w:rsidR="00420CCF" w14:paraId="509DB6F7" w14:textId="77777777" w:rsidTr="00FC69AF">
        <w:tc>
          <w:tcPr>
            <w:tcW w:w="902" w:type="pct"/>
            <w:shd w:val="clear" w:color="auto" w:fill="auto"/>
            <w:tcMar>
              <w:top w:w="0" w:type="dxa"/>
              <w:left w:w="108" w:type="dxa"/>
              <w:bottom w:w="0" w:type="dxa"/>
              <w:right w:w="108" w:type="dxa"/>
            </w:tcMar>
          </w:tcPr>
          <w:p w14:paraId="45A1005F" w14:textId="77777777" w:rsidR="00420CCF" w:rsidRDefault="00420CCF" w:rsidP="00FC69AF">
            <w:pPr>
              <w:pStyle w:val="TAL"/>
              <w:rPr>
                <w:lang w:eastAsia="zh-CN"/>
              </w:rPr>
            </w:pPr>
            <w:proofErr w:type="spellStart"/>
            <w:r>
              <w:rPr>
                <w:lang w:eastAsia="zh-CN"/>
              </w:rPr>
              <w:t>portNumber</w:t>
            </w:r>
            <w:proofErr w:type="spellEnd"/>
          </w:p>
        </w:tc>
        <w:tc>
          <w:tcPr>
            <w:tcW w:w="778" w:type="pct"/>
            <w:shd w:val="clear" w:color="auto" w:fill="auto"/>
            <w:tcMar>
              <w:top w:w="0" w:type="dxa"/>
              <w:left w:w="108" w:type="dxa"/>
              <w:bottom w:w="0" w:type="dxa"/>
              <w:right w:w="108" w:type="dxa"/>
            </w:tcMar>
          </w:tcPr>
          <w:p w14:paraId="4C9810BB" w14:textId="77777777" w:rsidR="00420CCF" w:rsidRDefault="00420CCF" w:rsidP="00FC69AF">
            <w:pPr>
              <w:pStyle w:val="TAL"/>
              <w:rPr>
                <w:lang w:eastAsia="zh-CN"/>
              </w:rPr>
            </w:pPr>
            <w:r>
              <w:rPr>
                <w:lang w:eastAsia="zh-CN"/>
              </w:rPr>
              <w:t>Port</w:t>
            </w:r>
          </w:p>
        </w:tc>
        <w:tc>
          <w:tcPr>
            <w:tcW w:w="635" w:type="pct"/>
            <w:shd w:val="clear" w:color="auto" w:fill="auto"/>
            <w:tcMar>
              <w:top w:w="0" w:type="dxa"/>
              <w:left w:w="108" w:type="dxa"/>
              <w:bottom w:w="0" w:type="dxa"/>
              <w:right w:w="108" w:type="dxa"/>
            </w:tcMar>
          </w:tcPr>
          <w:p w14:paraId="00C6B612" w14:textId="77777777" w:rsidR="00420CCF" w:rsidRDefault="00420CCF" w:rsidP="00FC69AF">
            <w:pPr>
              <w:pStyle w:val="TAL"/>
              <w:rPr>
                <w:lang w:eastAsia="zh-CN"/>
              </w:rPr>
            </w:pPr>
            <w:r>
              <w:rPr>
                <w:lang w:eastAsia="zh-CN"/>
              </w:rPr>
              <w:t>0..1</w:t>
            </w:r>
          </w:p>
        </w:tc>
        <w:tc>
          <w:tcPr>
            <w:tcW w:w="1696" w:type="pct"/>
            <w:shd w:val="clear" w:color="auto" w:fill="auto"/>
            <w:tcMar>
              <w:top w:w="0" w:type="dxa"/>
              <w:left w:w="108" w:type="dxa"/>
              <w:bottom w:w="0" w:type="dxa"/>
              <w:right w:w="108" w:type="dxa"/>
            </w:tcMar>
          </w:tcPr>
          <w:p w14:paraId="624385BD" w14:textId="77777777" w:rsidR="00420CCF" w:rsidRDefault="00420CCF" w:rsidP="00FC69AF">
            <w:pPr>
              <w:pStyle w:val="TAL"/>
              <w:rPr>
                <w:lang w:eastAsia="zh-CN"/>
              </w:rPr>
            </w:pPr>
            <w:r w:rsidRPr="00BB36D0">
              <w:rPr>
                <w:lang w:eastAsia="zh-CN"/>
              </w:rPr>
              <w:t>Indicates the UDP or TCP port number associated with the UE IP address as provided in the "</w:t>
            </w:r>
            <w:proofErr w:type="spellStart"/>
            <w:r w:rsidRPr="00BB36D0">
              <w:rPr>
                <w:lang w:eastAsia="zh-CN"/>
              </w:rPr>
              <w:t>ueIpAddr</w:t>
            </w:r>
            <w:proofErr w:type="spellEnd"/>
            <w:r w:rsidRPr="00BB36D0">
              <w:rPr>
                <w:lang w:eastAsia="zh-CN"/>
              </w:rPr>
              <w:t>" attribute</w:t>
            </w:r>
          </w:p>
        </w:tc>
        <w:tc>
          <w:tcPr>
            <w:tcW w:w="989" w:type="pct"/>
          </w:tcPr>
          <w:p w14:paraId="536E7C27" w14:textId="77777777" w:rsidR="00420CCF" w:rsidRDefault="00420CCF" w:rsidP="00FC69AF">
            <w:pPr>
              <w:pStyle w:val="TAL"/>
              <w:rPr>
                <w:lang w:eastAsia="zh-CN"/>
              </w:rPr>
            </w:pPr>
          </w:p>
        </w:tc>
      </w:tr>
    </w:tbl>
    <w:p w14:paraId="541B41FD" w14:textId="77777777" w:rsidR="00E73749" w:rsidRPr="00420CCF" w:rsidRDefault="00E73749" w:rsidP="002172AA">
      <w:pPr>
        <w:rPr>
          <w:lang w:eastAsia="zh-CN"/>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77"/>
    <w:bookmarkEnd w:id="7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937FB" w14:textId="77777777" w:rsidR="00624ACE" w:rsidRDefault="00624ACE">
      <w:r>
        <w:separator/>
      </w:r>
    </w:p>
  </w:endnote>
  <w:endnote w:type="continuationSeparator" w:id="0">
    <w:p w14:paraId="6571F445" w14:textId="77777777" w:rsidR="00624ACE" w:rsidRDefault="0062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B4FC4" w14:textId="77777777" w:rsidR="00624ACE" w:rsidRDefault="00624ACE">
      <w:r>
        <w:separator/>
      </w:r>
    </w:p>
  </w:footnote>
  <w:footnote w:type="continuationSeparator" w:id="0">
    <w:p w14:paraId="61DB6FD8" w14:textId="77777777" w:rsidR="00624ACE" w:rsidRDefault="00624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70E09"/>
    <w:rsid w:val="000765BE"/>
    <w:rsid w:val="00081FCA"/>
    <w:rsid w:val="00084410"/>
    <w:rsid w:val="000A6394"/>
    <w:rsid w:val="000B0AA2"/>
    <w:rsid w:val="000B2F8B"/>
    <w:rsid w:val="000B7FED"/>
    <w:rsid w:val="000C038A"/>
    <w:rsid w:val="000C6598"/>
    <w:rsid w:val="000D44B3"/>
    <w:rsid w:val="000F4D41"/>
    <w:rsid w:val="001040FF"/>
    <w:rsid w:val="00145D43"/>
    <w:rsid w:val="00164F4A"/>
    <w:rsid w:val="00185ACE"/>
    <w:rsid w:val="00192C46"/>
    <w:rsid w:val="001A08B3"/>
    <w:rsid w:val="001A7B60"/>
    <w:rsid w:val="001B52F0"/>
    <w:rsid w:val="001B7A65"/>
    <w:rsid w:val="001E41F3"/>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E07E0"/>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621188"/>
    <w:rsid w:val="00624ACE"/>
    <w:rsid w:val="006257ED"/>
    <w:rsid w:val="00653DE4"/>
    <w:rsid w:val="00665C47"/>
    <w:rsid w:val="00683E09"/>
    <w:rsid w:val="00693AFF"/>
    <w:rsid w:val="00695808"/>
    <w:rsid w:val="006B46FB"/>
    <w:rsid w:val="006B6196"/>
    <w:rsid w:val="006C2D84"/>
    <w:rsid w:val="006D4AB4"/>
    <w:rsid w:val="006E21FB"/>
    <w:rsid w:val="006F15B4"/>
    <w:rsid w:val="007063CF"/>
    <w:rsid w:val="00754181"/>
    <w:rsid w:val="00792342"/>
    <w:rsid w:val="007977A8"/>
    <w:rsid w:val="007B512A"/>
    <w:rsid w:val="007C0FFD"/>
    <w:rsid w:val="007C2097"/>
    <w:rsid w:val="007D0160"/>
    <w:rsid w:val="007D6A07"/>
    <w:rsid w:val="007E0B8C"/>
    <w:rsid w:val="007F4A10"/>
    <w:rsid w:val="007F7259"/>
    <w:rsid w:val="007F73DA"/>
    <w:rsid w:val="008040A8"/>
    <w:rsid w:val="008230FD"/>
    <w:rsid w:val="00825B8C"/>
    <w:rsid w:val="00825F31"/>
    <w:rsid w:val="008279FA"/>
    <w:rsid w:val="00847410"/>
    <w:rsid w:val="0085454E"/>
    <w:rsid w:val="008626E7"/>
    <w:rsid w:val="00870EE7"/>
    <w:rsid w:val="008863B9"/>
    <w:rsid w:val="008A45A6"/>
    <w:rsid w:val="008A5891"/>
    <w:rsid w:val="008B210E"/>
    <w:rsid w:val="008C18BE"/>
    <w:rsid w:val="008D3CCC"/>
    <w:rsid w:val="008D78E2"/>
    <w:rsid w:val="008E0794"/>
    <w:rsid w:val="008F3789"/>
    <w:rsid w:val="008F686C"/>
    <w:rsid w:val="009148DE"/>
    <w:rsid w:val="009261AE"/>
    <w:rsid w:val="00937067"/>
    <w:rsid w:val="00941E30"/>
    <w:rsid w:val="009531B0"/>
    <w:rsid w:val="00962074"/>
    <w:rsid w:val="009741B3"/>
    <w:rsid w:val="009777D9"/>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5985"/>
    <w:rsid w:val="00C97AA5"/>
    <w:rsid w:val="00CB0C56"/>
    <w:rsid w:val="00CC5026"/>
    <w:rsid w:val="00CC68D0"/>
    <w:rsid w:val="00D03F9A"/>
    <w:rsid w:val="00D06D51"/>
    <w:rsid w:val="00D24991"/>
    <w:rsid w:val="00D27B2F"/>
    <w:rsid w:val="00D50255"/>
    <w:rsid w:val="00D513BF"/>
    <w:rsid w:val="00D66520"/>
    <w:rsid w:val="00D67AA1"/>
    <w:rsid w:val="00D77DD3"/>
    <w:rsid w:val="00D84AE9"/>
    <w:rsid w:val="00D9124E"/>
    <w:rsid w:val="00DE34CF"/>
    <w:rsid w:val="00E13F3D"/>
    <w:rsid w:val="00E17316"/>
    <w:rsid w:val="00E25385"/>
    <w:rsid w:val="00E258E8"/>
    <w:rsid w:val="00E34898"/>
    <w:rsid w:val="00E364D5"/>
    <w:rsid w:val="00E4322F"/>
    <w:rsid w:val="00E73749"/>
    <w:rsid w:val="00E81BC4"/>
    <w:rsid w:val="00EB09B7"/>
    <w:rsid w:val="00EE3686"/>
    <w:rsid w:val="00EE7D7C"/>
    <w:rsid w:val="00EF14C3"/>
    <w:rsid w:val="00EF52D9"/>
    <w:rsid w:val="00F25D98"/>
    <w:rsid w:val="00F300FB"/>
    <w:rsid w:val="00F7607D"/>
    <w:rsid w:val="00F86FD2"/>
    <w:rsid w:val="00FB09DF"/>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3F11F-A712-43CF-B572-75BB7D546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10</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2024-10-07T11:46:00Z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